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5C58DC" w:rsidP="0064530C">
      <w:pPr>
        <w:pStyle w:val="af"/>
        <w:rPr>
          <w:b/>
          <w:szCs w:val="28"/>
        </w:rPr>
      </w:pPr>
      <w:r>
        <w:rPr>
          <w:b/>
          <w:szCs w:val="28"/>
        </w:rPr>
        <w:t>А</w:t>
      </w:r>
      <w:r w:rsidR="0064530C">
        <w:rPr>
          <w:b/>
          <w:szCs w:val="28"/>
        </w:rPr>
        <w:t>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324D92" w:rsidP="0064530C">
      <w:pPr>
        <w:jc w:val="center"/>
        <w:rPr>
          <w:bCs/>
        </w:rPr>
      </w:pPr>
      <w:r>
        <w:rPr>
          <w:bCs/>
        </w:rPr>
        <w:t>00000</w:t>
      </w:r>
      <w:r w:rsidR="0064530C">
        <w:rPr>
          <w:bCs/>
        </w:rPr>
        <w:t xml:space="preserve">     № </w:t>
      </w:r>
      <w:r>
        <w:rPr>
          <w:bCs/>
        </w:rPr>
        <w:t>000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64530C" w:rsidRDefault="002A6321" w:rsidP="0064530C">
      <w:pPr>
        <w:jc w:val="center"/>
        <w:rPr>
          <w:bCs/>
        </w:rPr>
      </w:pPr>
      <w:r>
        <w:rPr>
          <w:bCs/>
        </w:rPr>
        <w:t xml:space="preserve">Об утверждении  административного регламента </w:t>
      </w:r>
      <w:r w:rsidRPr="008A74DF">
        <w:rPr>
          <w:bCs/>
        </w:rPr>
        <w:t xml:space="preserve">предоставления муниципальной услуги по </w:t>
      </w:r>
      <w:r w:rsidR="001D3A3F" w:rsidRPr="007C3D82">
        <w:rPr>
          <w:rFonts w:ascii="Calibri" w:hAnsi="Calibri"/>
        </w:rPr>
        <w:t xml:space="preserve"> </w:t>
      </w:r>
      <w:r w:rsidR="001D3A3F" w:rsidRPr="007C3D82">
        <w:rPr>
          <w:bCs/>
        </w:rPr>
        <w:t>признанию граждан малоимущими в целях постановки на учет в качестве нуждающихся в жилых помещениях</w:t>
      </w:r>
    </w:p>
    <w:p w:rsidR="001D3A3F" w:rsidRDefault="001D3A3F" w:rsidP="0064530C">
      <w:pPr>
        <w:jc w:val="center"/>
        <w:rPr>
          <w:bCs/>
        </w:rPr>
      </w:pPr>
    </w:p>
    <w:p w:rsidR="00640639" w:rsidRDefault="00563E7C" w:rsidP="000D5DE5">
      <w:pPr>
        <w:autoSpaceDE w:val="0"/>
        <w:autoSpaceDN w:val="0"/>
        <w:adjustRightInd w:val="0"/>
        <w:ind w:firstLine="709"/>
        <w:jc w:val="both"/>
      </w:pPr>
      <w:r>
        <w:t>В соответствии со статьей 13 Федерального закона от 27.07.2010 № 210- ФЗ «Об организации предоставления государственных и муниципальных услуг»,</w:t>
      </w:r>
    </w:p>
    <w:p w:rsidR="00A93858" w:rsidRDefault="000D5DE5" w:rsidP="00640639">
      <w:pPr>
        <w:autoSpaceDE w:val="0"/>
        <w:autoSpaceDN w:val="0"/>
        <w:adjustRightInd w:val="0"/>
        <w:jc w:val="both"/>
      </w:pPr>
      <w:r>
        <w:t>администрация Палецкого сельсовета Баганског</w:t>
      </w:r>
      <w:r w:rsidR="00021870">
        <w:t>о района Новосибирской области</w:t>
      </w:r>
    </w:p>
    <w:p w:rsidR="008536BF" w:rsidRDefault="004A0A7A" w:rsidP="000D5DE5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64530C" w:rsidP="000D5DE5">
      <w:pPr>
        <w:ind w:firstLine="709"/>
        <w:jc w:val="both"/>
      </w:pPr>
      <w:r>
        <w:t xml:space="preserve">1. </w:t>
      </w:r>
      <w:r w:rsidR="00563E7C">
        <w:t xml:space="preserve">Утвердить </w:t>
      </w:r>
      <w:r w:rsidR="00563E7C">
        <w:rPr>
          <w:bCs/>
        </w:rPr>
        <w:t>административный р</w:t>
      </w:r>
      <w:r w:rsidR="002A6321">
        <w:rPr>
          <w:bCs/>
        </w:rPr>
        <w:t xml:space="preserve">егламент </w:t>
      </w:r>
      <w:r w:rsidR="002A6321" w:rsidRPr="008A74DF">
        <w:rPr>
          <w:bCs/>
        </w:rPr>
        <w:t xml:space="preserve">предоставления муниципальной услуги </w:t>
      </w:r>
      <w:r w:rsidR="001D3A3F" w:rsidRPr="007C3D82">
        <w:rPr>
          <w:bCs/>
        </w:rPr>
        <w:t>по</w:t>
      </w:r>
      <w:r w:rsidR="001D3A3F" w:rsidRPr="007C3D82">
        <w:rPr>
          <w:rFonts w:ascii="Calibri" w:hAnsi="Calibri"/>
        </w:rPr>
        <w:t xml:space="preserve"> </w:t>
      </w:r>
      <w:r w:rsidR="001D3A3F" w:rsidRPr="007C3D82">
        <w:rPr>
          <w:bCs/>
        </w:rPr>
        <w:t>признанию граждан малоимущими в целях постановки на учет в качестве нуждающихся в жилых помещениях</w:t>
      </w:r>
      <w:r w:rsidR="001D3A3F" w:rsidRPr="008A74DF">
        <w:rPr>
          <w:bCs/>
        </w:rPr>
        <w:t xml:space="preserve"> </w:t>
      </w:r>
      <w:r w:rsidR="00563E7C">
        <w:t>(приложение)</w:t>
      </w:r>
      <w:r w:rsidR="002E51B7">
        <w:t>.</w:t>
      </w:r>
    </w:p>
    <w:p w:rsidR="00EA7ABC" w:rsidRDefault="000258C8" w:rsidP="000D5DE5">
      <w:pPr>
        <w:ind w:firstLine="709"/>
        <w:jc w:val="both"/>
      </w:pPr>
      <w:r>
        <w:t>2</w:t>
      </w:r>
      <w:r w:rsidR="0062150E">
        <w:t xml:space="preserve">. </w:t>
      </w:r>
      <w:r w:rsidR="00EA7ABC">
        <w:t xml:space="preserve">Признать утратившим силу </w:t>
      </w:r>
      <w:r w:rsidR="00EA7ABC">
        <w:rPr>
          <w:bCs/>
        </w:rPr>
        <w:t xml:space="preserve">постановление администрации Палецкого сельсовета Баганского района Новосибирской области от 14.05.2012 №50 «Об утверждении  административного регламента </w:t>
      </w:r>
      <w:r w:rsidR="00EA7ABC" w:rsidRPr="002F225C">
        <w:rPr>
          <w:bCs/>
        </w:rPr>
        <w:t xml:space="preserve">предоставления муниципальной услуги по </w:t>
      </w:r>
      <w:r w:rsidR="00EA7ABC" w:rsidRPr="007C3D82">
        <w:rPr>
          <w:bCs/>
        </w:rPr>
        <w:t>признанию граждан малоимущими в целях постановки на учет в качестве нуждающихся в жилых помещениях</w:t>
      </w:r>
      <w:r w:rsidR="00EA7ABC">
        <w:rPr>
          <w:bCs/>
        </w:rPr>
        <w:t>»</w:t>
      </w:r>
    </w:p>
    <w:p w:rsidR="0064530C" w:rsidRDefault="00EA7ABC" w:rsidP="000D5DE5">
      <w:pPr>
        <w:ind w:firstLine="709"/>
        <w:jc w:val="both"/>
      </w:pPr>
      <w:r>
        <w:t xml:space="preserve">3.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  <w:r w:rsidR="0064530C">
        <w:t>местного самоуправления Палецкого сельсовета</w:t>
      </w:r>
      <w:r w:rsidR="008F0A8E">
        <w:t>» и разместить на официальном сайте администрации Палецкого сельсовета Баганского района Новосибирской области</w:t>
      </w:r>
      <w:r w:rsidR="0064530C">
        <w:t>»</w:t>
      </w:r>
      <w:r w:rsidR="00F3369C">
        <w:t xml:space="preserve">. </w:t>
      </w:r>
    </w:p>
    <w:p w:rsidR="000D5DE5" w:rsidRDefault="00EA7ABC" w:rsidP="000D5DE5">
      <w:pPr>
        <w:ind w:firstLine="709"/>
        <w:jc w:val="both"/>
      </w:pPr>
      <w:r>
        <w:t>4</w:t>
      </w:r>
      <w:r w:rsidR="000D5DE5">
        <w:t>.</w:t>
      </w:r>
      <w:r w:rsidR="000258C8">
        <w:t xml:space="preserve"> </w:t>
      </w:r>
      <w:r>
        <w:t xml:space="preserve"> 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 w:rsidR="000D5DE5">
        <w:t xml:space="preserve">1 категории  Калач Е.А.  </w:t>
      </w:r>
    </w:p>
    <w:p w:rsidR="00F3369C" w:rsidRDefault="00F3369C" w:rsidP="000D5DE5">
      <w:pPr>
        <w:pStyle w:val="af0"/>
        <w:ind w:left="0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6C11C0">
        <w:tab/>
      </w:r>
      <w:r>
        <w:tab/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2A6321" w:rsidRDefault="002A6321" w:rsidP="0064530C">
      <w:pPr>
        <w:rPr>
          <w:sz w:val="20"/>
          <w:szCs w:val="20"/>
        </w:rPr>
      </w:pPr>
    </w:p>
    <w:p w:rsidR="001D3A3F" w:rsidRDefault="001D3A3F" w:rsidP="0064530C">
      <w:pPr>
        <w:rPr>
          <w:sz w:val="20"/>
          <w:szCs w:val="20"/>
        </w:rPr>
      </w:pPr>
    </w:p>
    <w:p w:rsidR="001D3A3F" w:rsidRDefault="001D3A3F" w:rsidP="0064530C">
      <w:pPr>
        <w:rPr>
          <w:sz w:val="20"/>
          <w:szCs w:val="20"/>
        </w:rPr>
      </w:pPr>
    </w:p>
    <w:p w:rsidR="001D3A3F" w:rsidRDefault="001D3A3F" w:rsidP="0064530C">
      <w:pPr>
        <w:rPr>
          <w:sz w:val="20"/>
          <w:szCs w:val="20"/>
        </w:rPr>
      </w:pPr>
    </w:p>
    <w:p w:rsidR="000258C8" w:rsidRDefault="000258C8" w:rsidP="0064530C">
      <w:pPr>
        <w:rPr>
          <w:sz w:val="20"/>
          <w:szCs w:val="20"/>
        </w:rPr>
      </w:pPr>
    </w:p>
    <w:p w:rsidR="005C58DC" w:rsidRDefault="005C58DC" w:rsidP="0064530C">
      <w:pPr>
        <w:rPr>
          <w:sz w:val="20"/>
          <w:szCs w:val="20"/>
        </w:rPr>
      </w:pPr>
    </w:p>
    <w:p w:rsidR="000258C8" w:rsidRDefault="000258C8" w:rsidP="0064530C">
      <w:pPr>
        <w:rPr>
          <w:sz w:val="20"/>
          <w:szCs w:val="20"/>
        </w:rPr>
      </w:pPr>
    </w:p>
    <w:p w:rsidR="000258C8" w:rsidRDefault="000258C8" w:rsidP="0064530C">
      <w:pPr>
        <w:rPr>
          <w:sz w:val="20"/>
          <w:szCs w:val="20"/>
        </w:rPr>
      </w:pPr>
    </w:p>
    <w:p w:rsidR="0064530C" w:rsidRPr="00711C41" w:rsidRDefault="000258C8" w:rsidP="0064530C">
      <w:pPr>
        <w:rPr>
          <w:sz w:val="20"/>
          <w:szCs w:val="20"/>
        </w:rPr>
      </w:pPr>
      <w:r>
        <w:rPr>
          <w:sz w:val="20"/>
          <w:szCs w:val="20"/>
        </w:rPr>
        <w:t>К</w:t>
      </w:r>
      <w:r w:rsidR="0064530C" w:rsidRPr="00711C41">
        <w:rPr>
          <w:sz w:val="20"/>
          <w:szCs w:val="20"/>
        </w:rPr>
        <w:t>алач Елена Александровна</w:t>
      </w:r>
    </w:p>
    <w:p w:rsidR="0062150E" w:rsidRDefault="0064530C" w:rsidP="00933266">
      <w:pPr>
        <w:rPr>
          <w:sz w:val="20"/>
          <w:szCs w:val="20"/>
        </w:rPr>
      </w:pPr>
      <w:r w:rsidRPr="00711C41">
        <w:rPr>
          <w:sz w:val="20"/>
          <w:szCs w:val="20"/>
        </w:rPr>
        <w:t>4-52-14</w:t>
      </w:r>
    </w:p>
    <w:p w:rsidR="0062150E" w:rsidRDefault="0062150E" w:rsidP="00642EE7">
      <w:pPr>
        <w:ind w:left="5940"/>
        <w:jc w:val="right"/>
      </w:pPr>
      <w:r>
        <w:lastRenderedPageBreak/>
        <w:t>УТВЕРЖДЕН</w:t>
      </w:r>
    </w:p>
    <w:p w:rsidR="000258C8" w:rsidRDefault="0062150E" w:rsidP="00642EE7">
      <w:pPr>
        <w:ind w:left="5940"/>
        <w:jc w:val="right"/>
      </w:pPr>
      <w:r>
        <w:t xml:space="preserve">постановлением </w:t>
      </w:r>
    </w:p>
    <w:p w:rsidR="0062150E" w:rsidRDefault="0062150E" w:rsidP="00642EE7">
      <w:pPr>
        <w:ind w:left="5940"/>
        <w:jc w:val="right"/>
      </w:pPr>
      <w:r>
        <w:t xml:space="preserve">администрации </w:t>
      </w:r>
    </w:p>
    <w:p w:rsidR="000258C8" w:rsidRDefault="0062150E" w:rsidP="00642EE7">
      <w:pPr>
        <w:ind w:left="5940"/>
        <w:jc w:val="right"/>
      </w:pPr>
      <w:r>
        <w:t>Палецкого сельсовета</w:t>
      </w:r>
      <w:r w:rsidR="000258C8">
        <w:t xml:space="preserve"> Баганского района Новосибирской области </w:t>
      </w:r>
    </w:p>
    <w:p w:rsidR="0062150E" w:rsidRDefault="0062150E" w:rsidP="00642EE7">
      <w:pPr>
        <w:ind w:left="5940"/>
        <w:jc w:val="right"/>
      </w:pPr>
      <w:r>
        <w:t>от</w:t>
      </w:r>
      <w:r w:rsidR="000258C8">
        <w:t xml:space="preserve"> </w:t>
      </w:r>
      <w:r w:rsidR="005C58DC">
        <w:t xml:space="preserve"> </w:t>
      </w:r>
      <w:r w:rsidR="00324D92">
        <w:t>000</w:t>
      </w:r>
      <w:r>
        <w:t xml:space="preserve"> №</w:t>
      </w:r>
      <w:r w:rsidR="001D3A3F">
        <w:t xml:space="preserve"> </w:t>
      </w:r>
      <w:r w:rsidR="00324D92">
        <w:t>000</w:t>
      </w:r>
    </w:p>
    <w:p w:rsidR="0062150E" w:rsidRDefault="0062150E" w:rsidP="0062150E">
      <w:pPr>
        <w:jc w:val="both"/>
      </w:pPr>
    </w:p>
    <w:p w:rsidR="0062150E" w:rsidRDefault="0062150E" w:rsidP="0062150E">
      <w:pPr>
        <w:jc w:val="both"/>
      </w:pPr>
    </w:p>
    <w:p w:rsidR="0062150E" w:rsidRPr="001D3A3F" w:rsidRDefault="0062150E" w:rsidP="0062150E">
      <w:pPr>
        <w:jc w:val="center"/>
        <w:rPr>
          <w:bCs/>
        </w:rPr>
      </w:pPr>
      <w:r w:rsidRPr="001D3A3F">
        <w:rPr>
          <w:bCs/>
        </w:rPr>
        <w:t>АДМИНИСТРАТИВНЫЙ</w:t>
      </w:r>
      <w:r w:rsidR="00EA7ABC">
        <w:rPr>
          <w:bCs/>
        </w:rPr>
        <w:t xml:space="preserve"> </w:t>
      </w:r>
      <w:r w:rsidRPr="001D3A3F">
        <w:rPr>
          <w:bCs/>
        </w:rPr>
        <w:t>РЕГЛАМЕНТ</w:t>
      </w:r>
    </w:p>
    <w:p w:rsidR="0062150E" w:rsidRPr="001D3A3F" w:rsidRDefault="0062150E" w:rsidP="0062150E">
      <w:pPr>
        <w:jc w:val="center"/>
        <w:rPr>
          <w:bCs/>
        </w:rPr>
      </w:pPr>
      <w:r w:rsidRPr="001D3A3F">
        <w:rPr>
          <w:bCs/>
        </w:rPr>
        <w:t xml:space="preserve">предоставления муниципальной услуги </w:t>
      </w:r>
      <w:r w:rsidR="001D3A3F" w:rsidRPr="001D3A3F">
        <w:rPr>
          <w:bCs/>
        </w:rPr>
        <w:t>по</w:t>
      </w:r>
      <w:r w:rsidR="001D3A3F" w:rsidRPr="001D3A3F">
        <w:rPr>
          <w:rFonts w:ascii="Calibri" w:hAnsi="Calibri"/>
        </w:rPr>
        <w:t xml:space="preserve"> </w:t>
      </w:r>
      <w:r w:rsidR="001D3A3F" w:rsidRPr="001D3A3F">
        <w:rPr>
          <w:bCs/>
        </w:rPr>
        <w:t>признанию граждан малоимущими в целях постановки на учет в качестве нуждающихся в жилых помещениях</w:t>
      </w:r>
    </w:p>
    <w:p w:rsidR="0062150E" w:rsidRDefault="0062150E" w:rsidP="0062150E">
      <w:pPr>
        <w:jc w:val="center"/>
        <w:rPr>
          <w:b/>
          <w:bCs/>
        </w:rPr>
      </w:pPr>
    </w:p>
    <w:p w:rsidR="0062150E" w:rsidRPr="008F1BFF" w:rsidRDefault="0062150E" w:rsidP="0062150E">
      <w:pPr>
        <w:numPr>
          <w:ilvl w:val="0"/>
          <w:numId w:val="10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62150E" w:rsidRDefault="0062150E" w:rsidP="0062150E">
      <w:pPr>
        <w:jc w:val="center"/>
      </w:pPr>
    </w:p>
    <w:p w:rsidR="001D3A3F" w:rsidRPr="001D3A3F" w:rsidRDefault="0062150E" w:rsidP="001D3A3F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 xml:space="preserve">  Административный регламент предоставления муниципальной услуги </w:t>
      </w:r>
      <w:r w:rsidR="001D3A3F" w:rsidRPr="007C3D82">
        <w:rPr>
          <w:bCs/>
        </w:rPr>
        <w:t>по</w:t>
      </w:r>
      <w:r w:rsidR="001D3A3F" w:rsidRPr="007C3D82">
        <w:rPr>
          <w:rFonts w:ascii="Calibri" w:hAnsi="Calibri"/>
        </w:rPr>
        <w:t xml:space="preserve"> </w:t>
      </w:r>
    </w:p>
    <w:p w:rsidR="0062150E" w:rsidRDefault="001D3A3F" w:rsidP="001D3A3F">
      <w:pPr>
        <w:tabs>
          <w:tab w:val="num" w:pos="720"/>
        </w:tabs>
        <w:jc w:val="both"/>
      </w:pPr>
      <w:r w:rsidRPr="007C3D82">
        <w:rPr>
          <w:bCs/>
        </w:rPr>
        <w:t>признанию граждан малоимущими в целях постановки на учет в качестве нуждающихся в жилых помещениях</w:t>
      </w:r>
      <w:r>
        <w:t xml:space="preserve"> </w:t>
      </w:r>
      <w:r w:rsidR="0062150E">
        <w:t xml:space="preserve"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</w:t>
      </w:r>
      <w:r w:rsidR="000258C8">
        <w:t>а</w:t>
      </w:r>
      <w:r w:rsidR="0062150E">
        <w:t xml:space="preserve">дминистрацией Палецкого сельсовета </w:t>
      </w:r>
      <w:r w:rsidR="000258C8">
        <w:t xml:space="preserve">Баганского района Новосибирской области </w:t>
      </w:r>
      <w:r w:rsidR="0062150E">
        <w:t xml:space="preserve">(далее – </w:t>
      </w:r>
      <w:r w:rsidR="000258C8">
        <w:t>а</w:t>
      </w:r>
      <w:r w:rsidR="0062150E">
        <w:t>дминистрация</w:t>
      </w:r>
      <w:r w:rsidR="000258C8">
        <w:t xml:space="preserve"> Палецкого сельсовета</w:t>
      </w:r>
      <w:r w:rsidR="0062150E">
        <w:t>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AF5998" w:rsidRDefault="0062150E" w:rsidP="00AF5998">
      <w:pPr>
        <w:ind w:left="720"/>
        <w:jc w:val="both"/>
      </w:pPr>
      <w:r>
        <w:t xml:space="preserve">Предоставление муниципальной услуги осуществляет </w:t>
      </w:r>
      <w:r w:rsidR="000258C8">
        <w:t>а</w:t>
      </w:r>
      <w:r w:rsidR="00AF5998">
        <w:t xml:space="preserve">дминистрация </w:t>
      </w:r>
    </w:p>
    <w:p w:rsidR="00EA7ABC" w:rsidRDefault="00AF5998" w:rsidP="00AF5998">
      <w:pPr>
        <w:jc w:val="both"/>
      </w:pPr>
      <w:r>
        <w:t xml:space="preserve"> </w:t>
      </w:r>
      <w:r w:rsidR="0062150E">
        <w:t>Палецкого сельсовета.</w:t>
      </w:r>
    </w:p>
    <w:p w:rsidR="00466E9B" w:rsidRPr="00AE2F0F" w:rsidRDefault="00EA7ABC" w:rsidP="00AF5998">
      <w:pPr>
        <w:ind w:firstLine="540"/>
        <w:jc w:val="both"/>
        <w:rPr>
          <w:rFonts w:ascii="Verdana" w:hAnsi="Verdana"/>
          <w:color w:val="auto"/>
        </w:rPr>
      </w:pPr>
      <w:r>
        <w:t>1.2</w:t>
      </w:r>
      <w:r w:rsidR="00AE2F0F">
        <w:t xml:space="preserve">. </w:t>
      </w:r>
      <w:r w:rsidR="0062150E">
        <w:t xml:space="preserve">Заявителями на предоставление муниципальной </w:t>
      </w:r>
      <w:r w:rsidR="0062150E" w:rsidRPr="00AE2F0F">
        <w:t xml:space="preserve">услуги </w:t>
      </w:r>
      <w:r w:rsidR="00466E9B" w:rsidRPr="00AE2F0F">
        <w:rPr>
          <w:color w:val="auto"/>
        </w:rPr>
        <w:t xml:space="preserve">являются </w:t>
      </w:r>
      <w:r w:rsidR="00AF5998">
        <w:t xml:space="preserve">граждане, которые могут быть признаны малоимущими в порядке, установленном жилищным законодательством, для предоставления им по договорам социального найма жилых помещений в муниципальном жилищном фонде, - по основаниям, установленным Жилищным </w:t>
      </w:r>
      <w:r w:rsidR="00AF5998" w:rsidRPr="00AF5998">
        <w:t>кодексом</w:t>
      </w:r>
      <w:r w:rsidR="00AF5998">
        <w:t xml:space="preserve"> Российской Федерации.                                                                 </w:t>
      </w:r>
    </w:p>
    <w:p w:rsidR="0062150E" w:rsidRPr="000B4EEE" w:rsidRDefault="0062150E" w:rsidP="0062150E">
      <w:pPr>
        <w:pStyle w:val="u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0B4EEE">
        <w:rPr>
          <w:sz w:val="28"/>
          <w:szCs w:val="28"/>
        </w:rPr>
        <w:t>Порядок информирования о правилах  предоставлении муниципальной  услуги.</w:t>
      </w:r>
    </w:p>
    <w:p w:rsidR="0062150E" w:rsidRPr="00866549" w:rsidRDefault="0062150E" w:rsidP="0062150E">
      <w:pPr>
        <w:ind w:firstLine="720"/>
        <w:jc w:val="both"/>
      </w:pPr>
      <w:r w:rsidRPr="008A3B28">
        <w:t xml:space="preserve">1.3.1. </w:t>
      </w:r>
      <w:r>
        <w:t xml:space="preserve">Справочная информация о месте нахождения и графике работы администрации, справочные телефоны, адрес официального сайта, электронной почты размещаются на официальном интернет-сайте администрации Палецкого сельсовета: </w:t>
      </w:r>
      <w:r>
        <w:rPr>
          <w:lang w:val="en-US"/>
        </w:rPr>
        <w:t>paletskiy</w:t>
      </w:r>
      <w:r w:rsidRPr="008A3B28">
        <w:t>.</w:t>
      </w:r>
      <w:r>
        <w:rPr>
          <w:lang w:val="en-US"/>
        </w:rPr>
        <w:t>nso</w:t>
      </w:r>
      <w:r w:rsidRPr="008A3B28">
        <w:t>.</w:t>
      </w:r>
      <w:r>
        <w:rPr>
          <w:lang w:val="en-US"/>
        </w:rPr>
        <w:t>ru</w:t>
      </w:r>
      <w:r>
        <w:t>.</w:t>
      </w:r>
    </w:p>
    <w:p w:rsidR="0062150E" w:rsidRDefault="0062150E" w:rsidP="0062150E">
      <w:pPr>
        <w:ind w:firstLine="720"/>
        <w:jc w:val="both"/>
      </w:pPr>
      <w:r>
        <w:t xml:space="preserve"> 1.3.2. Информация по вопросам предоставления муниципальной услуги предоставляется:</w:t>
      </w:r>
    </w:p>
    <w:p w:rsidR="0062150E" w:rsidRDefault="0062150E" w:rsidP="0062150E">
      <w:pPr>
        <w:ind w:left="709"/>
        <w:jc w:val="both"/>
      </w:pPr>
      <w:r>
        <w:t xml:space="preserve"> - в  администрации Палецкого сельсовета;</w:t>
      </w:r>
    </w:p>
    <w:p w:rsidR="0062150E" w:rsidRDefault="0062150E" w:rsidP="0062150E">
      <w:pPr>
        <w:ind w:firstLine="708"/>
        <w:jc w:val="both"/>
      </w:pPr>
      <w:r>
        <w:t>- посредством размещения на информационном стенде и официальном сайте администрации Палецкого сельсовета в сети Интернет, электронного информирования;</w:t>
      </w:r>
    </w:p>
    <w:p w:rsidR="0062150E" w:rsidRDefault="0062150E" w:rsidP="0062150E">
      <w:pPr>
        <w:ind w:firstLine="708"/>
        <w:jc w:val="both"/>
      </w:pPr>
      <w:r>
        <w:lastRenderedPageBreak/>
        <w:t xml:space="preserve">с использованием средств телефонной, почтовой связи.  </w:t>
      </w:r>
    </w:p>
    <w:p w:rsidR="0062150E" w:rsidRDefault="0062150E" w:rsidP="0062150E">
      <w:pPr>
        <w:ind w:left="708"/>
        <w:jc w:val="both"/>
      </w:pPr>
      <w:r>
        <w:t>Для получения информации о муниципальной услуге, порядке</w:t>
      </w:r>
    </w:p>
    <w:p w:rsidR="0062150E" w:rsidRDefault="0062150E" w:rsidP="0062150E">
      <w:pPr>
        <w:jc w:val="both"/>
      </w:pPr>
      <w:r>
        <w:t>предоставления, ходе предоставления муниципальной услуги заявители вправе обращаться:</w:t>
      </w:r>
    </w:p>
    <w:p w:rsidR="0062150E" w:rsidRDefault="0062150E" w:rsidP="0062150E">
      <w:pPr>
        <w:ind w:firstLine="709"/>
        <w:jc w:val="both"/>
      </w:pPr>
      <w:r>
        <w:t>-  в устной форме лично или по телефону:</w:t>
      </w:r>
    </w:p>
    <w:p w:rsidR="0062150E" w:rsidRDefault="0062150E" w:rsidP="0062150E">
      <w:pPr>
        <w:ind w:firstLine="709"/>
        <w:jc w:val="both"/>
      </w:pPr>
      <w:r>
        <w:t>- к специалистам администрации Палецкого сельсовета;</w:t>
      </w:r>
    </w:p>
    <w:p w:rsidR="0062150E" w:rsidRDefault="0062150E" w:rsidP="0062150E">
      <w:pPr>
        <w:ind w:firstLine="709"/>
        <w:jc w:val="both"/>
      </w:pPr>
      <w:r>
        <w:t>- в письменной форме почтой;</w:t>
      </w:r>
    </w:p>
    <w:p w:rsidR="0062150E" w:rsidRDefault="0062150E" w:rsidP="0062150E">
      <w:pPr>
        <w:ind w:firstLine="709"/>
        <w:jc w:val="both"/>
      </w:pPr>
      <w:r>
        <w:t>-  посредством электронной почты;</w:t>
      </w:r>
    </w:p>
    <w:p w:rsidR="0062150E" w:rsidRDefault="0062150E" w:rsidP="0062150E">
      <w:pPr>
        <w:ind w:firstLine="700"/>
        <w:jc w:val="both"/>
      </w:pPr>
      <w:r>
        <w:t>Информирование проводится в двух формах: устное и письменное.</w:t>
      </w:r>
    </w:p>
    <w:p w:rsidR="0062150E" w:rsidRDefault="0062150E" w:rsidP="0062150E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62150E" w:rsidRDefault="0062150E" w:rsidP="0062150E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62150E" w:rsidRDefault="0062150E" w:rsidP="0062150E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62150E" w:rsidRDefault="0062150E" w:rsidP="0062150E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2150E" w:rsidRDefault="0062150E" w:rsidP="0062150E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62150E" w:rsidRDefault="0062150E" w:rsidP="0062150E">
      <w:pPr>
        <w:ind w:firstLine="709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2150E" w:rsidRDefault="0062150E" w:rsidP="0062150E">
      <w:pPr>
        <w:ind w:firstLine="709"/>
        <w:jc w:val="both"/>
      </w:pPr>
      <w:r>
        <w:t>Ответ на обращение подписывает</w:t>
      </w:r>
      <w:r w:rsidR="000258C8">
        <w:t xml:space="preserve"> </w:t>
      </w:r>
      <w:r>
        <w:t>глав</w:t>
      </w:r>
      <w:r w:rsidR="000258C8">
        <w:t>а</w:t>
      </w:r>
      <w:r>
        <w:t xml:space="preserve"> Палецкого сельсовета </w:t>
      </w:r>
      <w:r w:rsidR="000258C8">
        <w:t xml:space="preserve">Баганского района Новосибирской области </w:t>
      </w:r>
      <w:r>
        <w:t>и  содержит фамилию, имя, отчество и номер телефона исполнителя и направляется в форме электронного документа по адресу электронной почты,  указанному в обращении, поступившем в орган местного самоуправления или 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 должностному лицу в  письменной форме.</w:t>
      </w:r>
    </w:p>
    <w:p w:rsidR="0062150E" w:rsidRDefault="0062150E" w:rsidP="0062150E">
      <w:pPr>
        <w:ind w:firstLine="709"/>
        <w:jc w:val="both"/>
      </w:pPr>
      <w:r>
        <w:t xml:space="preserve">1.3.3. Информационные материалы, предназначенные для информирования </w:t>
      </w:r>
    </w:p>
    <w:p w:rsidR="0062150E" w:rsidRPr="00C72B6B" w:rsidRDefault="0062150E" w:rsidP="0062150E">
      <w:pPr>
        <w:jc w:val="both"/>
      </w:pPr>
      <w:r>
        <w:t>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62150E" w:rsidRPr="00C72B6B" w:rsidRDefault="0062150E" w:rsidP="0062150E">
      <w:pPr>
        <w:ind w:firstLine="72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62150E" w:rsidRDefault="0062150E" w:rsidP="0062150E">
      <w:pPr>
        <w:ind w:firstLine="720"/>
        <w:jc w:val="both"/>
      </w:pPr>
      <w: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2150E" w:rsidRDefault="0062150E" w:rsidP="0062150E">
      <w:pPr>
        <w:jc w:val="both"/>
      </w:pPr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Палецкого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>
        <w:rPr>
          <w:lang w:val="en-US"/>
        </w:rPr>
        <w:t>gosuslugi</w:t>
      </w:r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</w:p>
    <w:p w:rsidR="0062150E" w:rsidRDefault="0062150E" w:rsidP="0062150E">
      <w:pPr>
        <w:jc w:val="both"/>
      </w:pPr>
    </w:p>
    <w:p w:rsidR="0062150E" w:rsidRPr="008F1BFF" w:rsidRDefault="0062150E" w:rsidP="0062150E">
      <w:pPr>
        <w:numPr>
          <w:ilvl w:val="0"/>
          <w:numId w:val="10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62150E" w:rsidRDefault="0062150E" w:rsidP="0062150E">
      <w:pPr>
        <w:jc w:val="both"/>
      </w:pPr>
    </w:p>
    <w:p w:rsidR="0062150E" w:rsidRDefault="0062150E" w:rsidP="00D528EB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Наименование муниципальной услуги</w:t>
      </w:r>
      <w:r w:rsidR="00D528EB">
        <w:t>: п</w:t>
      </w:r>
      <w:r w:rsidR="00D528EB">
        <w:rPr>
          <w:bCs/>
        </w:rPr>
        <w:t xml:space="preserve">ризнание </w:t>
      </w:r>
      <w:r w:rsidR="00D528EB" w:rsidRPr="007C3D82">
        <w:rPr>
          <w:bCs/>
        </w:rPr>
        <w:t>граждан малоимущими в целях постановки на учет в качестве нуждающихся в жилых помещениях</w:t>
      </w:r>
      <w:r>
        <w:t>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</w:t>
      </w:r>
      <w:r w:rsidR="000258C8">
        <w:t>а</w:t>
      </w:r>
      <w:r>
        <w:t>дминистрация</w:t>
      </w:r>
    </w:p>
    <w:p w:rsidR="0062150E" w:rsidRDefault="0062150E" w:rsidP="0095398C">
      <w:pPr>
        <w:jc w:val="both"/>
      </w:pPr>
      <w:r>
        <w:t xml:space="preserve">Палецкого сельсовета. 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Результатом предоставления муниципальной услуги является:</w:t>
      </w:r>
    </w:p>
    <w:p w:rsidR="00D528EB" w:rsidRDefault="00D528EB" w:rsidP="00D528EB">
      <w:pPr>
        <w:ind w:firstLine="540"/>
        <w:jc w:val="both"/>
        <w:rPr>
          <w:rFonts w:ascii="Verdana" w:hAnsi="Verdana"/>
          <w:sz w:val="21"/>
          <w:szCs w:val="21"/>
        </w:rPr>
      </w:pPr>
      <w:r>
        <w:t>- признание граждан малоимущими;</w:t>
      </w:r>
    </w:p>
    <w:p w:rsidR="00D528EB" w:rsidRDefault="00D528EB" w:rsidP="00D528EB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- отказ в </w:t>
      </w:r>
      <w:r w:rsidR="0095398C">
        <w:t>признани граждан малоимущими</w:t>
      </w:r>
      <w:r>
        <w:t>.</w:t>
      </w:r>
    </w:p>
    <w:p w:rsidR="0062150E" w:rsidRDefault="00D528EB" w:rsidP="00D528EB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 xml:space="preserve"> </w:t>
      </w:r>
      <w:r w:rsidR="0062150E">
        <w:t>Срок предоставления муниципальной услуги:</w:t>
      </w:r>
    </w:p>
    <w:p w:rsidR="008F6D5B" w:rsidRDefault="0095398C" w:rsidP="0062150E">
      <w:pPr>
        <w:numPr>
          <w:ilvl w:val="2"/>
          <w:numId w:val="10"/>
        </w:numPr>
        <w:jc w:val="both"/>
      </w:pPr>
      <w:r>
        <w:t>С</w:t>
      </w:r>
      <w:r w:rsidR="0062150E">
        <w:t xml:space="preserve">рок принятия решения о предоставлении </w:t>
      </w:r>
    </w:p>
    <w:p w:rsidR="0062150E" w:rsidRDefault="0062150E" w:rsidP="008F6D5B">
      <w:pPr>
        <w:jc w:val="both"/>
      </w:pPr>
      <w:r>
        <w:t>муниципальной</w:t>
      </w:r>
      <w:r w:rsidR="008F6D5B">
        <w:t xml:space="preserve">  </w:t>
      </w:r>
      <w:r>
        <w:t xml:space="preserve">услуги составляет 30 </w:t>
      </w:r>
      <w:r w:rsidR="008F6D5B">
        <w:t xml:space="preserve">календарных </w:t>
      </w:r>
      <w:r>
        <w:t>дней со дня обращения за муниципальной услугой.</w:t>
      </w:r>
    </w:p>
    <w:p w:rsidR="0062150E" w:rsidRDefault="0062150E" w:rsidP="0062150E">
      <w:pPr>
        <w:numPr>
          <w:ilvl w:val="2"/>
          <w:numId w:val="10"/>
        </w:numPr>
        <w:jc w:val="both"/>
      </w:pPr>
      <w:r>
        <w:t xml:space="preserve">Сроки прохождения отдельных административных процедур, </w:t>
      </w:r>
    </w:p>
    <w:p w:rsidR="0062150E" w:rsidRPr="00D8258D" w:rsidRDefault="0062150E" w:rsidP="0062150E">
      <w:pPr>
        <w:jc w:val="both"/>
      </w:pPr>
      <w:r>
        <w:t>необходимых для предоставления муниципальной услуги, указаны в разделе 3 настоящего административного регламента.</w:t>
      </w:r>
    </w:p>
    <w:p w:rsidR="00D528EB" w:rsidRDefault="00D528EB" w:rsidP="0062150E">
      <w:pPr>
        <w:numPr>
          <w:ilvl w:val="2"/>
          <w:numId w:val="10"/>
        </w:numPr>
        <w:jc w:val="both"/>
      </w:pPr>
      <w:r w:rsidRPr="00D528EB">
        <w:t xml:space="preserve"> </w:t>
      </w:r>
      <w:r>
        <w:t xml:space="preserve">Приостановление принятия решения о предоставлении </w:t>
      </w:r>
    </w:p>
    <w:p w:rsidR="0062150E" w:rsidRDefault="00D528EB" w:rsidP="008F6D5B">
      <w:pPr>
        <w:jc w:val="both"/>
      </w:pPr>
      <w:r>
        <w:t>муниципальной услуги не предусмотрено.</w:t>
      </w:r>
    </w:p>
    <w:p w:rsidR="0062150E" w:rsidRPr="00D22742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Перечень нормативных правовых актов, регулирующих предоставление муниципальной услуги, размещается на официальном интернет-сайте администрации Палецкого сельсовета:</w:t>
      </w:r>
      <w:r w:rsidR="006570E9">
        <w:t xml:space="preserve"> </w:t>
      </w:r>
      <w:r>
        <w:rPr>
          <w:lang w:val="en-US"/>
        </w:rPr>
        <w:t>paletskiy</w:t>
      </w:r>
      <w:r w:rsidRPr="008A3B28">
        <w:t>.</w:t>
      </w:r>
      <w:r>
        <w:rPr>
          <w:lang w:val="en-US"/>
        </w:rPr>
        <w:t>nso</w:t>
      </w:r>
      <w:r w:rsidRPr="008A3B28">
        <w:t>.</w:t>
      </w:r>
      <w:r>
        <w:rPr>
          <w:lang w:val="en-US"/>
        </w:rPr>
        <w:t>ru</w:t>
      </w:r>
      <w:r>
        <w:t>.</w:t>
      </w:r>
    </w:p>
    <w:p w:rsidR="0062150E" w:rsidRDefault="008B1AB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П</w:t>
      </w:r>
      <w:r w:rsidR="0062150E">
        <w:t>еречень документов, необходимых для предоставления</w:t>
      </w:r>
      <w:r>
        <w:t xml:space="preserve"> </w:t>
      </w:r>
      <w:r w:rsidR="0062150E">
        <w:t>муниципальной услуги:</w:t>
      </w:r>
    </w:p>
    <w:p w:rsidR="008B1ABE" w:rsidRDefault="008B1ABE" w:rsidP="008B1ABE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-Справка о составе семьи гражданина. </w:t>
      </w:r>
    </w:p>
    <w:p w:rsidR="008B1ABE" w:rsidRDefault="008B1ABE" w:rsidP="008B1ABE">
      <w:pPr>
        <w:ind w:firstLine="540"/>
        <w:jc w:val="both"/>
        <w:rPr>
          <w:rFonts w:ascii="Verdana" w:hAnsi="Verdana"/>
          <w:sz w:val="21"/>
          <w:szCs w:val="21"/>
        </w:rPr>
      </w:pPr>
      <w:r>
        <w:t>-Справки о доходах гражданина и членов его семьи, полученные от работодателей, а также иные справки о получении доходов гражданином и членами его семьи.</w:t>
      </w:r>
    </w:p>
    <w:p w:rsidR="008B1ABE" w:rsidRDefault="008B1ABE" w:rsidP="008B1ABE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- Копии налоговых деклараций, поданных гражданином и членами его семьи, в случаях ведения предпринимательской деятельности, облагаемой по упрощенной системе налогообложения, налогом на доходы физических лиц, единым налогом на вмененный доход для отдельных видов деятельности, единым сельскохозяйственным налогом, а также копии налоговых деклараций, поданных гражданином и членами его семьи, в соответствии с особенностями исчисления </w:t>
      </w:r>
      <w:r>
        <w:lastRenderedPageBreak/>
        <w:t xml:space="preserve">налога в отношении отдельных видов доходов, предусмотренных Налоговым </w:t>
      </w:r>
      <w:r w:rsidRPr="008B1ABE">
        <w:t>кодексом</w:t>
      </w:r>
      <w:r>
        <w:t xml:space="preserve"> Российской Федерации.</w:t>
      </w:r>
    </w:p>
    <w:p w:rsidR="008B1ABE" w:rsidRDefault="008B1ABE" w:rsidP="008B1ABE">
      <w:pPr>
        <w:ind w:firstLine="540"/>
        <w:jc w:val="both"/>
        <w:rPr>
          <w:rFonts w:ascii="Verdana" w:hAnsi="Verdana"/>
          <w:sz w:val="21"/>
          <w:szCs w:val="21"/>
        </w:rPr>
      </w:pPr>
      <w:r>
        <w:t>- Документы, подтверждающие право собственности гражданина и членов его семьи на подлежащее налогообложению недвижимое имущество, земельные участки, транспортные средства.</w:t>
      </w:r>
    </w:p>
    <w:p w:rsidR="008B1ABE" w:rsidRDefault="008B1ABE" w:rsidP="008B1ABE">
      <w:pPr>
        <w:ind w:firstLine="540"/>
        <w:jc w:val="both"/>
        <w:rPr>
          <w:rFonts w:ascii="Verdana" w:hAnsi="Verdana"/>
          <w:sz w:val="21"/>
          <w:szCs w:val="21"/>
        </w:rPr>
      </w:pPr>
      <w:r>
        <w:t>-Кадастровые справки о кадастровой стоимости объектов недвижимости, принадлежащих на праве собственности гражданину и членам его семьи, документы, подтверждающие рыночную стоимость транспортных средств, принадлежащих на праве собственности гражданину и членам его семьи.</w:t>
      </w:r>
    </w:p>
    <w:p w:rsidR="0062150E" w:rsidRDefault="0062150E" w:rsidP="008B1ABE">
      <w:pPr>
        <w:ind w:firstLine="720"/>
        <w:jc w:val="both"/>
      </w:pPr>
      <w:r w:rsidRPr="001D3B0B">
        <w:t>В случае если документы подает представитель заявителя</w:t>
      </w:r>
      <w:r>
        <w:t xml:space="preserve"> дополнительно предоставляются</w:t>
      </w:r>
      <w:r w:rsidRPr="001D3B0B">
        <w:t xml:space="preserve">: </w:t>
      </w:r>
    </w:p>
    <w:p w:rsidR="0062150E" w:rsidRDefault="0062150E" w:rsidP="0062150E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</w:t>
      </w:r>
      <w:r w:rsidR="00917605">
        <w:t>ичность представителя заявителя</w:t>
      </w:r>
      <w:r>
        <w:t>;</w:t>
      </w:r>
    </w:p>
    <w:p w:rsidR="0062150E" w:rsidRDefault="0062150E" w:rsidP="0062150E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доверенность.</w:t>
      </w:r>
    </w:p>
    <w:p w:rsidR="007B369F" w:rsidRPr="007B369F" w:rsidRDefault="007B369F" w:rsidP="007B369F">
      <w:pPr>
        <w:numPr>
          <w:ilvl w:val="1"/>
          <w:numId w:val="10"/>
        </w:numPr>
        <w:tabs>
          <w:tab w:val="clear" w:pos="792"/>
          <w:tab w:val="num" w:pos="574"/>
        </w:tabs>
        <w:ind w:left="574"/>
        <w:jc w:val="both"/>
        <w:rPr>
          <w:color w:val="auto"/>
        </w:rPr>
      </w:pPr>
      <w:r>
        <w:t xml:space="preserve">Если гражданин-заявитель не представил документы и копии документов, </w:t>
      </w:r>
    </w:p>
    <w:p w:rsidR="0062150E" w:rsidRPr="007274F7" w:rsidRDefault="007B369F" w:rsidP="007B369F">
      <w:pPr>
        <w:ind w:left="142"/>
        <w:jc w:val="both"/>
      </w:pPr>
      <w:r>
        <w:t>указанные в пункте</w:t>
      </w:r>
      <w:r w:rsidRPr="007B369F">
        <w:t xml:space="preserve"> </w:t>
      </w:r>
      <w:r>
        <w:t>2.6, и документы, подтверждающие право собственности гражданина и членов его семьи на объекты недвижимого имущества, подлежащие налогообложению, права на которые зарегистрированы в Едином государственном реестре прав на недвижимое имущество и сделок с ним, по собственной инициативе, исполнительно-распорядительный орган местного самоуправления запрашивает их самостоятельно в порядке межведомственного взаимодействия.</w:t>
      </w:r>
      <w:bookmarkStart w:id="0" w:name="_GoBack"/>
      <w:bookmarkEnd w:id="0"/>
    </w:p>
    <w:p w:rsidR="000C7DAF" w:rsidRDefault="000C7DAF" w:rsidP="000C7DAF">
      <w:pPr>
        <w:numPr>
          <w:ilvl w:val="2"/>
          <w:numId w:val="10"/>
        </w:numPr>
        <w:jc w:val="both"/>
      </w:pPr>
      <w:r w:rsidRPr="00AA0AAD">
        <w:rPr>
          <w:color w:val="auto"/>
        </w:rPr>
        <w:t>Не вправе требовать от заявителя</w:t>
      </w:r>
      <w:r>
        <w:rPr>
          <w:color w:val="auto"/>
        </w:rPr>
        <w:t xml:space="preserve"> </w:t>
      </w:r>
      <w:r w:rsidRPr="00AA0AAD">
        <w:t>представления</w:t>
      </w:r>
      <w:r>
        <w:t xml:space="preserve"> документов и </w:t>
      </w:r>
    </w:p>
    <w:p w:rsidR="0062150E" w:rsidRDefault="000C7DAF" w:rsidP="000C7DAF">
      <w:pPr>
        <w:jc w:val="both"/>
      </w:pPr>
      <w:r>
        <w:t xml:space="preserve">информации или осуществления действий, предусмотренных </w:t>
      </w:r>
      <w:r w:rsidRPr="00AA0AAD">
        <w:t>частью 1 статьи 7</w:t>
      </w:r>
      <w:r>
        <w:t xml:space="preserve"> Федерального закона № 210-ФЗ, в том числе представления документов, не указанных в </w:t>
      </w:r>
      <w:r w:rsidRPr="00AA0AAD">
        <w:t>пункте 2.</w:t>
      </w:r>
      <w:r>
        <w:t>6. административного регламент</w:t>
      </w:r>
      <w:r w:rsidR="0062150E">
        <w:t>а.</w:t>
      </w:r>
    </w:p>
    <w:p w:rsidR="0062150E" w:rsidRDefault="0062150E" w:rsidP="0062150E">
      <w:pPr>
        <w:pStyle w:val="af0"/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574"/>
        <w:jc w:val="both"/>
      </w:pPr>
      <w:r>
        <w:t>Перечень оснований для отказа в приеме документов, необходимых для</w:t>
      </w:r>
    </w:p>
    <w:p w:rsidR="0062150E" w:rsidRDefault="0062150E" w:rsidP="0062150E">
      <w:pPr>
        <w:jc w:val="both"/>
      </w:pPr>
      <w:r>
        <w:t>предоставления муниципальной услуги.</w:t>
      </w:r>
    </w:p>
    <w:p w:rsidR="0062150E" w:rsidRDefault="0062150E" w:rsidP="0062150E">
      <w:r>
        <w:t>Основаниями для отказа в приеме документов являются:</w:t>
      </w:r>
    </w:p>
    <w:p w:rsidR="0062150E" w:rsidRDefault="0062150E" w:rsidP="0062150E">
      <w:pPr>
        <w:numPr>
          <w:ilvl w:val="0"/>
          <w:numId w:val="14"/>
        </w:numPr>
        <w:jc w:val="both"/>
      </w:pPr>
      <w:r>
        <w:t>невозможность установления содержания представленных документов;</w:t>
      </w:r>
    </w:p>
    <w:p w:rsidR="0062150E" w:rsidRDefault="0062150E" w:rsidP="0062150E">
      <w:pPr>
        <w:numPr>
          <w:ilvl w:val="0"/>
          <w:numId w:val="14"/>
        </w:numPr>
        <w:jc w:val="both"/>
      </w:pPr>
      <w:r>
        <w:t>представленные документы исполнены карандашом.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62150E" w:rsidRDefault="0062150E" w:rsidP="0062150E">
      <w:pPr>
        <w:ind w:left="720"/>
        <w:jc w:val="both"/>
      </w:pPr>
      <w:r>
        <w:t>являются:</w:t>
      </w:r>
    </w:p>
    <w:p w:rsidR="0062150E" w:rsidRDefault="0062150E" w:rsidP="0062150E">
      <w:pPr>
        <w:numPr>
          <w:ilvl w:val="0"/>
          <w:numId w:val="13"/>
        </w:numPr>
        <w:tabs>
          <w:tab w:val="num" w:pos="1080"/>
        </w:tabs>
        <w:ind w:left="1080"/>
        <w:jc w:val="both"/>
      </w:pPr>
      <w:r>
        <w:t xml:space="preserve">непредставление документов, </w:t>
      </w:r>
      <w:r w:rsidR="008F6D5B">
        <w:t>предусмотренных подпунктом 2.6.</w:t>
      </w:r>
      <w:r>
        <w:t xml:space="preserve"> административного регламента;</w:t>
      </w:r>
    </w:p>
    <w:p w:rsidR="001713C4" w:rsidRPr="001713C4" w:rsidRDefault="0062150E" w:rsidP="001713C4">
      <w:pPr>
        <w:numPr>
          <w:ilvl w:val="0"/>
          <w:numId w:val="13"/>
        </w:numPr>
        <w:tabs>
          <w:tab w:val="num" w:pos="1080"/>
        </w:tabs>
        <w:jc w:val="both"/>
        <w:rPr>
          <w:rFonts w:ascii="Verdana" w:hAnsi="Verdana"/>
          <w:color w:val="auto"/>
          <w:sz w:val="21"/>
          <w:szCs w:val="21"/>
        </w:rPr>
      </w:pPr>
      <w:r>
        <w:t>представление документов, содержащие недостоверные сведения;</w:t>
      </w:r>
    </w:p>
    <w:p w:rsidR="001713C4" w:rsidRPr="001713C4" w:rsidRDefault="001713C4" w:rsidP="001713C4">
      <w:pPr>
        <w:numPr>
          <w:ilvl w:val="0"/>
          <w:numId w:val="13"/>
        </w:numPr>
        <w:tabs>
          <w:tab w:val="num" w:pos="1080"/>
        </w:tabs>
        <w:jc w:val="both"/>
        <w:rPr>
          <w:rFonts w:ascii="Verdana" w:hAnsi="Verdana"/>
          <w:color w:val="auto"/>
        </w:rPr>
      </w:pPr>
      <w:r w:rsidRPr="001713C4">
        <w:rPr>
          <w:color w:val="auto"/>
        </w:rPr>
        <w:t xml:space="preserve">представлены документы, которые не подтверждают право </w:t>
      </w:r>
    </w:p>
    <w:p w:rsidR="001713C4" w:rsidRPr="001713C4" w:rsidRDefault="001713C4" w:rsidP="001713C4">
      <w:pPr>
        <w:jc w:val="both"/>
        <w:rPr>
          <w:rFonts w:ascii="Verdana" w:hAnsi="Verdana"/>
          <w:color w:val="auto"/>
        </w:rPr>
      </w:pPr>
      <w:r w:rsidRPr="001713C4">
        <w:rPr>
          <w:color w:val="auto"/>
        </w:rPr>
        <w:t>Заявителя и членов его семьи состоять на учете в качестве нуждающихся в жилых помещениях</w:t>
      </w:r>
    </w:p>
    <w:p w:rsidR="001713C4" w:rsidRPr="001713C4" w:rsidRDefault="001713C4" w:rsidP="001713C4">
      <w:pPr>
        <w:pStyle w:val="af0"/>
        <w:numPr>
          <w:ilvl w:val="0"/>
          <w:numId w:val="13"/>
        </w:numPr>
        <w:jc w:val="both"/>
        <w:rPr>
          <w:rFonts w:ascii="Verdana" w:hAnsi="Verdana"/>
          <w:sz w:val="21"/>
          <w:szCs w:val="21"/>
        </w:rPr>
      </w:pPr>
      <w:r>
        <w:t xml:space="preserve">ответ на межведомственный запрос свидетельствует об отсутствии </w:t>
      </w:r>
    </w:p>
    <w:p w:rsidR="001713C4" w:rsidRPr="001713C4" w:rsidRDefault="001713C4" w:rsidP="001713C4">
      <w:pPr>
        <w:jc w:val="both"/>
        <w:rPr>
          <w:rFonts w:ascii="Verdana" w:hAnsi="Verdana"/>
          <w:sz w:val="21"/>
          <w:szCs w:val="21"/>
        </w:rPr>
      </w:pPr>
      <w:r>
        <w:t xml:space="preserve">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соответствующих органов или организаций подтверждает право </w:t>
      </w:r>
      <w:r>
        <w:lastRenderedPageBreak/>
        <w:t>заявителя и членов его семьи состоять на учете в качестве нуждающихся в жилых помещениях;</w:t>
      </w:r>
    </w:p>
    <w:p w:rsidR="001713C4" w:rsidRDefault="001713C4" w:rsidP="0062150E">
      <w:pPr>
        <w:pStyle w:val="af0"/>
        <w:numPr>
          <w:ilvl w:val="0"/>
          <w:numId w:val="13"/>
        </w:numPr>
        <w:ind w:left="1418"/>
        <w:jc w:val="both"/>
      </w:pPr>
      <w:r>
        <w:t xml:space="preserve">не истек предусмотренный </w:t>
      </w:r>
      <w:r w:rsidRPr="001713C4">
        <w:t>статьей 53</w:t>
      </w:r>
      <w:r>
        <w:t xml:space="preserve"> Жилищного кодекса </w:t>
      </w:r>
    </w:p>
    <w:p w:rsidR="001713C4" w:rsidRDefault="001713C4" w:rsidP="001713C4">
      <w:pPr>
        <w:jc w:val="both"/>
      </w:pPr>
      <w:r>
        <w:t xml:space="preserve">Российской Федерации срок. 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</w:tabs>
        <w:ind w:left="574"/>
        <w:jc w:val="both"/>
      </w:pPr>
      <w:r>
        <w:t>Услуги, являющиеся необходимыми и обязательными для предоставления муниципальной услуги</w:t>
      </w:r>
      <w:r w:rsidR="006570E9">
        <w:t xml:space="preserve"> отсутствуют.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</w:t>
      </w:r>
    </w:p>
    <w:p w:rsidR="0062150E" w:rsidRPr="00120B21" w:rsidRDefault="0062150E" w:rsidP="001713C4">
      <w:pPr>
        <w:jc w:val="both"/>
      </w:pPr>
      <w:r>
        <w:t>услуги: Муниципальная услуга предоставляется бесплатно.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</w:t>
      </w:r>
    </w:p>
    <w:p w:rsidR="0095398C" w:rsidRDefault="0062150E" w:rsidP="001713C4">
      <w:pPr>
        <w:jc w:val="both"/>
      </w:pPr>
      <w:r>
        <w:t>являются необходимыми и обязательными для предоставления муниципальной услуги:</w:t>
      </w:r>
    </w:p>
    <w:p w:rsidR="0062150E" w:rsidRPr="00120B21" w:rsidRDefault="001713C4" w:rsidP="001713C4">
      <w:pPr>
        <w:jc w:val="both"/>
      </w:pPr>
      <w:r>
        <w:t xml:space="preserve"> </w:t>
      </w:r>
      <w:r w:rsidR="0062150E"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 xml:space="preserve">Максимальное время ожидания в очереди при подаче заявления о </w:t>
      </w:r>
    </w:p>
    <w:p w:rsidR="0062150E" w:rsidRPr="00BA1363" w:rsidRDefault="0062150E" w:rsidP="0062150E">
      <w:pPr>
        <w:jc w:val="both"/>
      </w:pPr>
      <w:r>
        <w:t>предоставлении муниципальной услуги не может превышать</w:t>
      </w:r>
      <w:r w:rsidR="00ED39FD">
        <w:t xml:space="preserve"> 15</w:t>
      </w:r>
      <w:r>
        <w:t xml:space="preserve"> минут.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Срок и порядок регистрации запроса заявителя о предоставлении муниципальной услуги:</w:t>
      </w:r>
    </w:p>
    <w:p w:rsidR="0062150E" w:rsidRDefault="0062150E" w:rsidP="0062150E">
      <w:pPr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62150E" w:rsidRPr="00BA1363" w:rsidRDefault="0062150E" w:rsidP="0062150E">
      <w:pPr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62150E" w:rsidRDefault="0062150E" w:rsidP="0062150E">
      <w:pPr>
        <w:numPr>
          <w:ilvl w:val="2"/>
          <w:numId w:val="10"/>
        </w:numPr>
        <w:jc w:val="both"/>
      </w:pPr>
      <w:r>
        <w:t xml:space="preserve">В </w:t>
      </w:r>
      <w:r w:rsidR="00ED39FD">
        <w:t>а</w:t>
      </w:r>
      <w:r>
        <w:t>дминистрации Палецкого сельсовета прием заявителей</w:t>
      </w:r>
    </w:p>
    <w:p w:rsidR="0062150E" w:rsidRDefault="0062150E" w:rsidP="0062150E">
      <w:pPr>
        <w:jc w:val="both"/>
      </w:pPr>
      <w: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62150E" w:rsidRDefault="0062150E" w:rsidP="0062150E">
      <w:pPr>
        <w:ind w:left="1440"/>
        <w:jc w:val="both"/>
      </w:pPr>
      <w:r>
        <w:t>- оборудование местами общественного пользования (туалеты) и местами для хранения верхней одежды;</w:t>
      </w:r>
    </w:p>
    <w:p w:rsidR="0062150E" w:rsidRDefault="0062150E" w:rsidP="0062150E">
      <w:pPr>
        <w:ind w:left="1440"/>
        <w:jc w:val="both"/>
      </w:pPr>
      <w:r>
        <w:t>-</w:t>
      </w:r>
      <w:r w:rsidRPr="00A4254D">
        <w:t>доступност</w:t>
      </w:r>
      <w:r>
        <w:t>ь</w:t>
      </w:r>
      <w:r w:rsidRPr="00A4254D">
        <w:t xml:space="preserve">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</w:t>
      </w:r>
      <w:r>
        <w:t>.</w:t>
      </w:r>
    </w:p>
    <w:p w:rsidR="0062150E" w:rsidRDefault="0062150E" w:rsidP="0062150E">
      <w:pPr>
        <w:tabs>
          <w:tab w:val="num" w:pos="2160"/>
        </w:tabs>
        <w:jc w:val="both"/>
      </w:pPr>
      <w:r>
        <w:rPr>
          <w:bCs/>
        </w:rPr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 (но не менее одного места) выделяются для парковки специальных транспортных средств инвалидов.</w:t>
      </w:r>
    </w:p>
    <w:p w:rsidR="0062150E" w:rsidRDefault="0062150E" w:rsidP="0062150E">
      <w:pPr>
        <w:numPr>
          <w:ilvl w:val="2"/>
          <w:numId w:val="10"/>
        </w:numPr>
        <w:jc w:val="both"/>
      </w:pPr>
      <w:r>
        <w:t>Требования к местам для ожидания: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lastRenderedPageBreak/>
        <w:t>места для ожидания оборудуются стульями и (или) кресельными секциями, и (или) скамьями;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62150E" w:rsidRDefault="0062150E" w:rsidP="0062150E">
      <w:pPr>
        <w:numPr>
          <w:ilvl w:val="2"/>
          <w:numId w:val="10"/>
        </w:numPr>
        <w:jc w:val="both"/>
      </w:pPr>
      <w:r>
        <w:t>Требования к местам для получения информации о муниципальной услуге: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</w:t>
      </w:r>
    </w:p>
    <w:p w:rsidR="0062150E" w:rsidRDefault="0062150E" w:rsidP="0062150E">
      <w:pPr>
        <w:jc w:val="both"/>
      </w:pPr>
      <w:r>
        <w:t>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</w:t>
      </w:r>
    </w:p>
    <w:p w:rsidR="0062150E" w:rsidRDefault="0062150E" w:rsidP="0062150E">
      <w:pPr>
        <w:jc w:val="both"/>
      </w:pPr>
      <w:r>
        <w:t xml:space="preserve">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>Информационные материалы,</w:t>
      </w:r>
      <w:r w:rsidR="00ED39FD">
        <w:t xml:space="preserve"> </w:t>
      </w:r>
      <w:r>
        <w:t>размещаемые на</w:t>
      </w:r>
    </w:p>
    <w:p w:rsidR="0062150E" w:rsidRDefault="0062150E" w:rsidP="0062150E">
      <w:pPr>
        <w:jc w:val="both"/>
      </w:pPr>
      <w:r>
        <w:t>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62150E" w:rsidRDefault="0062150E" w:rsidP="0062150E">
      <w:pPr>
        <w:numPr>
          <w:ilvl w:val="2"/>
          <w:numId w:val="10"/>
        </w:numPr>
        <w:jc w:val="both"/>
      </w:pPr>
      <w:r>
        <w:t>Требования к местам приема заявителей: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Прием заявителей, заполнение заявлений о предоставлении </w:t>
      </w:r>
    </w:p>
    <w:p w:rsidR="0062150E" w:rsidRDefault="0062150E" w:rsidP="0062150E">
      <w:pPr>
        <w:jc w:val="both"/>
      </w:pPr>
      <w:r>
        <w:t>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Специалисты, осуществляющие прием заявителей, </w:t>
      </w:r>
    </w:p>
    <w:p w:rsidR="0062150E" w:rsidRDefault="0062150E" w:rsidP="0062150E">
      <w:pPr>
        <w:jc w:val="both"/>
      </w:pPr>
      <w:r>
        <w:t>обеспечиваются личными и (или) настольными идентификационными карточками.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Рабочее место специалиста, осуществляющего прием </w:t>
      </w:r>
    </w:p>
    <w:p w:rsidR="0062150E" w:rsidRDefault="0062150E" w:rsidP="0062150E">
      <w:pPr>
        <w:jc w:val="both"/>
      </w:pPr>
      <w:r>
        <w:t>заявителей, оборудовано персональным компьютером и печатающим устройством;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В целях обеспечения конфиденциальности сведений </w:t>
      </w:r>
    </w:p>
    <w:p w:rsidR="0062150E" w:rsidRDefault="0062150E" w:rsidP="0062150E">
      <w:pPr>
        <w:jc w:val="both"/>
      </w:pPr>
      <w:r>
        <w:t>одновременное консультирование и (или) прием двух и более посетителей одним специалистом не допускается;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Места для приема заявителей оборудуются стульями и столами </w:t>
      </w:r>
    </w:p>
    <w:p w:rsidR="0062150E" w:rsidRDefault="0062150E" w:rsidP="0062150E">
      <w:pPr>
        <w:jc w:val="both"/>
      </w:pPr>
      <w:r>
        <w:t>для обеспечения возможности заполнения заявлений о предоставлении муниципальной услуги и оформления документов.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62150E" w:rsidRDefault="0062150E" w:rsidP="0062150E">
      <w:pPr>
        <w:numPr>
          <w:ilvl w:val="2"/>
          <w:numId w:val="10"/>
        </w:numPr>
        <w:jc w:val="both"/>
      </w:pPr>
      <w:r>
        <w:t>Показатели качества муниципальной услуги: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выполнение должностными лицами, сотрудниками </w:t>
      </w:r>
    </w:p>
    <w:p w:rsidR="0062150E" w:rsidRDefault="00ED39FD" w:rsidP="0062150E">
      <w:pPr>
        <w:jc w:val="both"/>
      </w:pPr>
      <w:r>
        <w:t>а</w:t>
      </w:r>
      <w:r w:rsidR="0062150E">
        <w:t xml:space="preserve">дминистрации Палецкого сельсовета предусмотренных законодательством Российской Федерации требований, правил и норм, а также соблюдение </w:t>
      </w:r>
      <w:r w:rsidR="0062150E">
        <w:lastRenderedPageBreak/>
        <w:t>последовательности административных процедур и сроков их исполнения при предоставлении муниципальной услуги;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отсутствие обоснованных жалоб на действия (бездействие) </w:t>
      </w:r>
    </w:p>
    <w:p w:rsidR="0062150E" w:rsidRDefault="0062150E" w:rsidP="0062150E">
      <w:pPr>
        <w:jc w:val="both"/>
      </w:pPr>
      <w:r>
        <w:t xml:space="preserve">должностных лиц, сотрудников </w:t>
      </w:r>
      <w:r w:rsidR="00ED39FD">
        <w:t>а</w:t>
      </w:r>
      <w:r>
        <w:t>дминистрации Палецкого сельсовета при предоставлении муниципальной услуги.</w:t>
      </w:r>
    </w:p>
    <w:p w:rsidR="0062150E" w:rsidRPr="00C81567" w:rsidRDefault="0062150E" w:rsidP="0062150E">
      <w:pPr>
        <w:numPr>
          <w:ilvl w:val="2"/>
          <w:numId w:val="10"/>
        </w:numPr>
        <w:jc w:val="both"/>
      </w:pPr>
      <w:r>
        <w:t>Показатели доступности предоставления муниципальной услуги: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 w:rsidRPr="002B701B">
        <w:t xml:space="preserve">доля заявителей, получивших </w:t>
      </w:r>
      <w:r>
        <w:t xml:space="preserve">предоставление жилых </w:t>
      </w:r>
    </w:p>
    <w:p w:rsidR="0062150E" w:rsidRPr="00BA1363" w:rsidRDefault="0062150E" w:rsidP="0062150E">
      <w:pPr>
        <w:jc w:val="both"/>
      </w:pPr>
      <w:r>
        <w:t>помещений маневренного фонда, оформление и заключение договоров найма жилого помещения маневренного фонда</w:t>
      </w:r>
      <w:r w:rsidR="00ED39FD">
        <w:t xml:space="preserve">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полнота и достоверность информации о муниципальной услуге, </w:t>
      </w:r>
    </w:p>
    <w:p w:rsidR="0062150E" w:rsidRDefault="0062150E" w:rsidP="0062150E">
      <w:pPr>
        <w:jc w:val="both"/>
      </w:pPr>
      <w:r>
        <w:t xml:space="preserve">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</w:t>
      </w:r>
      <w:r w:rsidR="00535B7E">
        <w:t>а</w:t>
      </w:r>
      <w:r>
        <w:t>дминистрации</w:t>
      </w:r>
      <w:r w:rsidR="00535B7E">
        <w:t xml:space="preserve"> </w:t>
      </w:r>
      <w:r>
        <w:t>Палецкого сельсовета, «Едином портале государственных и муниципальных услуг (функций)»;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</w:t>
      </w:r>
    </w:p>
    <w:p w:rsidR="0062150E" w:rsidRDefault="00ED39FD" w:rsidP="0062150E">
      <w:pPr>
        <w:jc w:val="both"/>
      </w:pPr>
      <w:r>
        <w:t>транспорта до здания а</w:t>
      </w:r>
      <w:r w:rsidR="0062150E">
        <w:t>дминистрации сельсовета;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количество взаимодействий заявителя с должностными лицами </w:t>
      </w:r>
    </w:p>
    <w:p w:rsidR="0062150E" w:rsidRDefault="0062150E" w:rsidP="0062150E">
      <w:pPr>
        <w:jc w:val="both"/>
      </w:pPr>
      <w:r>
        <w:t>при предоставлении муниципальной услуги и их продолжительность;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 xml:space="preserve">возможность получения информации о ходе предоставления </w:t>
      </w:r>
    </w:p>
    <w:p w:rsidR="0062150E" w:rsidRPr="00C81567" w:rsidRDefault="0062150E" w:rsidP="0062150E">
      <w:pPr>
        <w:jc w:val="both"/>
      </w:pPr>
      <w:r>
        <w:t>муниципальной услуги, в том числе с использованием информационно-телекоммуникационных технологий;</w:t>
      </w:r>
    </w:p>
    <w:p w:rsidR="0062150E" w:rsidRDefault="0062150E" w:rsidP="0062150E">
      <w:pPr>
        <w:numPr>
          <w:ilvl w:val="0"/>
          <w:numId w:val="1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</w:t>
      </w:r>
    </w:p>
    <w:p w:rsidR="0062150E" w:rsidRDefault="0062150E" w:rsidP="0062150E">
      <w:pPr>
        <w:ind w:firstLine="720"/>
        <w:jc w:val="both"/>
      </w:pPr>
      <w:r>
        <w:t>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62150E" w:rsidRDefault="0062150E" w:rsidP="0062150E">
      <w:pPr>
        <w:ind w:firstLine="720"/>
        <w:jc w:val="both"/>
        <w:rPr>
          <w:bCs/>
        </w:rPr>
      </w:pPr>
      <w:r>
        <w:rPr>
          <w:bCs/>
        </w:rPr>
        <w:t>- беспрепятственный доступ к месту предоставления муниципальной услуги для маломобильных групп населения, в том числе инвалидов;</w:t>
      </w:r>
    </w:p>
    <w:p w:rsidR="0062150E" w:rsidRPr="008C66F2" w:rsidRDefault="0062150E" w:rsidP="0062150E">
      <w:pPr>
        <w:jc w:val="both"/>
      </w:pPr>
      <w:r>
        <w:rPr>
          <w:bCs/>
        </w:rPr>
        <w:tab/>
        <w:t>-  оказание сотрудниками, оказывающими муниципальную услугу, помощи инвалидам в преодолении барьеров, мешающих получению ими муниципальной услуги наравне с другими лицами</w:t>
      </w:r>
      <w:r>
        <w:t>.</w:t>
      </w:r>
    </w:p>
    <w:p w:rsidR="0062150E" w:rsidRDefault="0062150E" w:rsidP="0062150E">
      <w:pPr>
        <w:numPr>
          <w:ilvl w:val="1"/>
          <w:numId w:val="10"/>
        </w:numPr>
        <w:tabs>
          <w:tab w:val="clear" w:pos="792"/>
          <w:tab w:val="num" w:pos="574"/>
        </w:tabs>
        <w:ind w:left="574"/>
        <w:jc w:val="both"/>
      </w:pPr>
      <w:r>
        <w:t>В случае предоставления муниципальной услуги в многофункциональном</w:t>
      </w:r>
      <w:r w:rsidR="00ED39FD">
        <w:t xml:space="preserve"> центре предоставления государс</w:t>
      </w:r>
      <w:r>
        <w:t>т</w:t>
      </w:r>
      <w:r w:rsidR="00ED39FD">
        <w:t>в</w:t>
      </w:r>
      <w:r>
        <w:t>енных и муниципальных услуг заявит</w:t>
      </w:r>
      <w:r w:rsidR="00ED39FD">
        <w:t>ель</w:t>
      </w:r>
      <w:r>
        <w:t xml:space="preserve"> предоставляет заявление и не</w:t>
      </w:r>
      <w:r w:rsidR="00ED39FD">
        <w:t>о</w:t>
      </w:r>
      <w:r>
        <w:t xml:space="preserve">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62150E" w:rsidRPr="008C66F2" w:rsidRDefault="0062150E" w:rsidP="0062150E">
      <w:pPr>
        <w:ind w:left="360"/>
        <w:jc w:val="both"/>
      </w:pPr>
    </w:p>
    <w:p w:rsidR="0062150E" w:rsidRPr="002B2653" w:rsidRDefault="0062150E" w:rsidP="0062150E">
      <w:pPr>
        <w:numPr>
          <w:ilvl w:val="0"/>
          <w:numId w:val="10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D39F7" w:rsidRDefault="004D39F7" w:rsidP="004D39F7">
      <w:pPr>
        <w:numPr>
          <w:ilvl w:val="1"/>
          <w:numId w:val="10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4D39F7" w:rsidRDefault="004D39F7" w:rsidP="004D39F7">
      <w:pPr>
        <w:tabs>
          <w:tab w:val="left" w:pos="540"/>
        </w:tabs>
        <w:ind w:left="720"/>
        <w:jc w:val="both"/>
      </w:pPr>
      <w:r>
        <w:t xml:space="preserve">- прием и регистрация заявления и документов, необходимых для </w:t>
      </w:r>
    </w:p>
    <w:p w:rsidR="004D39F7" w:rsidRDefault="004D39F7" w:rsidP="004D39F7">
      <w:pPr>
        <w:tabs>
          <w:tab w:val="left" w:pos="540"/>
        </w:tabs>
        <w:jc w:val="both"/>
      </w:pPr>
      <w:r>
        <w:t>предоставления муниципальной услуги;</w:t>
      </w:r>
    </w:p>
    <w:p w:rsidR="004D39F7" w:rsidRDefault="004D39F7" w:rsidP="004D39F7">
      <w:pPr>
        <w:tabs>
          <w:tab w:val="left" w:pos="540"/>
        </w:tabs>
        <w:ind w:left="720"/>
        <w:jc w:val="both"/>
      </w:pPr>
      <w:r>
        <w:t>- проверка сведений, представленных заявителем;</w:t>
      </w:r>
    </w:p>
    <w:p w:rsidR="004D39F7" w:rsidRDefault="004D39F7" w:rsidP="004D39F7">
      <w:pPr>
        <w:tabs>
          <w:tab w:val="left" w:pos="540"/>
        </w:tabs>
        <w:ind w:left="720"/>
        <w:jc w:val="both"/>
      </w:pPr>
      <w:r>
        <w:t>- принятие решения о предоставлении муниципальной услуги;</w:t>
      </w:r>
    </w:p>
    <w:p w:rsidR="004D39F7" w:rsidRDefault="004D39F7" w:rsidP="004D39F7">
      <w:pPr>
        <w:tabs>
          <w:tab w:val="left" w:pos="540"/>
        </w:tabs>
        <w:ind w:left="720"/>
        <w:jc w:val="both"/>
        <w:rPr>
          <w:color w:val="auto"/>
        </w:rPr>
      </w:pPr>
      <w:r>
        <w:t>- выдача результата предоставления муниципальной услуги.</w:t>
      </w:r>
    </w:p>
    <w:p w:rsidR="004D39F7" w:rsidRDefault="004D39F7" w:rsidP="004D39F7">
      <w:pPr>
        <w:numPr>
          <w:ilvl w:val="1"/>
          <w:numId w:val="10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Прием заявления и документов, необходимых для предоставления муниципальной услуги: </w:t>
      </w:r>
    </w:p>
    <w:p w:rsidR="004D39F7" w:rsidRDefault="004D39F7" w:rsidP="004D39F7">
      <w:pPr>
        <w:tabs>
          <w:tab w:val="left" w:pos="540"/>
        </w:tabs>
        <w:ind w:left="709"/>
        <w:jc w:val="both"/>
      </w:pPr>
      <w:r>
        <w:t xml:space="preserve">Основанием для начала административной процедуры является </w:t>
      </w:r>
    </w:p>
    <w:p w:rsidR="004D39F7" w:rsidRDefault="004D39F7" w:rsidP="004D39F7">
      <w:pPr>
        <w:tabs>
          <w:tab w:val="left" w:pos="540"/>
        </w:tabs>
        <w:jc w:val="both"/>
      </w:pPr>
      <w:r>
        <w:t>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</w:t>
      </w:r>
    </w:p>
    <w:p w:rsidR="004D39F7" w:rsidRDefault="004D39F7" w:rsidP="004D39F7">
      <w:pPr>
        <w:tabs>
          <w:tab w:val="left" w:pos="540"/>
        </w:tabs>
        <w:ind w:left="709"/>
        <w:jc w:val="both"/>
      </w:pPr>
      <w:r>
        <w:t xml:space="preserve">Прием заявления и документов, необходимых для предоставления </w:t>
      </w:r>
    </w:p>
    <w:p w:rsidR="004D39F7" w:rsidRDefault="004D39F7" w:rsidP="004D39F7">
      <w:pPr>
        <w:tabs>
          <w:tab w:val="left" w:pos="540"/>
        </w:tabs>
        <w:jc w:val="both"/>
      </w:pPr>
      <w:r>
        <w:t>муниципальной услуги, осуществляется специалистом администрации Палецкого сельсовета, ответственным  за прием и регистрацию документов.</w:t>
      </w:r>
    </w:p>
    <w:p w:rsidR="004D39F7" w:rsidRDefault="004D39F7" w:rsidP="004D39F7">
      <w:pPr>
        <w:tabs>
          <w:tab w:val="left" w:pos="540"/>
        </w:tabs>
        <w:ind w:left="709"/>
        <w:jc w:val="both"/>
      </w:pPr>
      <w:r>
        <w:t xml:space="preserve">Специалист, ответственный за прием и регистрацию документов, </w:t>
      </w:r>
    </w:p>
    <w:p w:rsidR="004D39F7" w:rsidRDefault="004D39F7" w:rsidP="004D39F7">
      <w:pPr>
        <w:tabs>
          <w:tab w:val="left" w:pos="540"/>
        </w:tabs>
        <w:jc w:val="both"/>
      </w:pPr>
      <w:r>
        <w:t>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4D39F7" w:rsidRDefault="004D39F7" w:rsidP="004D39F7">
      <w:pPr>
        <w:tabs>
          <w:tab w:val="left" w:pos="540"/>
        </w:tabs>
        <w:jc w:val="both"/>
      </w:pPr>
      <w:r>
        <w:tab/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4D39F7" w:rsidRDefault="004D39F7" w:rsidP="004D39F7">
      <w:pPr>
        <w:tabs>
          <w:tab w:val="left" w:pos="540"/>
        </w:tabs>
        <w:ind w:left="709"/>
        <w:jc w:val="both"/>
      </w:pPr>
      <w:r>
        <w:t xml:space="preserve">Если представленные документы соответствуют требованиям </w:t>
      </w:r>
    </w:p>
    <w:p w:rsidR="004D39F7" w:rsidRDefault="004D39F7" w:rsidP="004D39F7">
      <w:pPr>
        <w:tabs>
          <w:tab w:val="left" w:pos="540"/>
        </w:tabs>
        <w:jc w:val="both"/>
      </w:pPr>
      <w:r>
        <w:t>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4D39F7" w:rsidRDefault="004D39F7" w:rsidP="004D39F7">
      <w:pPr>
        <w:tabs>
          <w:tab w:val="left" w:pos="540"/>
        </w:tabs>
        <w:ind w:left="709"/>
        <w:jc w:val="both"/>
      </w:pPr>
      <w:r w:rsidRPr="00C218A1">
        <w:t xml:space="preserve">Заявителю выдается расписка в получении заявления и приложенных к нему </w:t>
      </w:r>
    </w:p>
    <w:p w:rsidR="004D39F7" w:rsidRPr="00C218A1" w:rsidRDefault="004D39F7" w:rsidP="004D39F7">
      <w:pPr>
        <w:tabs>
          <w:tab w:val="left" w:pos="540"/>
        </w:tabs>
        <w:jc w:val="both"/>
      </w:pPr>
      <w:r w:rsidRPr="00C218A1">
        <w:t>документов</w:t>
      </w:r>
      <w:r>
        <w:t>.</w:t>
      </w:r>
    </w:p>
    <w:p w:rsidR="004D39F7" w:rsidRDefault="004D39F7" w:rsidP="004D39F7">
      <w:pPr>
        <w:tabs>
          <w:tab w:val="left" w:pos="540"/>
        </w:tabs>
        <w:ind w:left="709"/>
        <w:jc w:val="both"/>
      </w:pPr>
      <w:r>
        <w:t xml:space="preserve">Максимальный срок совершения административной процедуры составляет </w:t>
      </w:r>
    </w:p>
    <w:p w:rsidR="004D39F7" w:rsidRDefault="004D39F7" w:rsidP="004D39F7">
      <w:pPr>
        <w:tabs>
          <w:tab w:val="left" w:pos="540"/>
        </w:tabs>
        <w:jc w:val="both"/>
      </w:pPr>
      <w:r>
        <w:t>10 минут с момента представления заявителем документов.</w:t>
      </w:r>
    </w:p>
    <w:p w:rsidR="004D39F7" w:rsidRDefault="004D39F7" w:rsidP="004D39F7">
      <w:pPr>
        <w:ind w:left="709"/>
        <w:jc w:val="both"/>
      </w:pPr>
      <w: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4D39F7" w:rsidRDefault="004D39F7" w:rsidP="004D39F7">
      <w:pPr>
        <w:numPr>
          <w:ilvl w:val="1"/>
          <w:numId w:val="10"/>
        </w:numPr>
        <w:tabs>
          <w:tab w:val="clear" w:pos="792"/>
          <w:tab w:val="num" w:pos="720"/>
        </w:tabs>
        <w:ind w:left="720" w:hanging="720"/>
        <w:jc w:val="both"/>
      </w:pPr>
      <w:r>
        <w:t>Проверка сведений, представленных заявителем</w:t>
      </w:r>
    </w:p>
    <w:p w:rsidR="004D39F7" w:rsidRDefault="004D39F7" w:rsidP="004D39F7">
      <w:pPr>
        <w:tabs>
          <w:tab w:val="left" w:pos="540"/>
        </w:tabs>
        <w:ind w:left="709"/>
        <w:jc w:val="both"/>
      </w:pPr>
      <w:r>
        <w:tab/>
        <w:t xml:space="preserve">Основанием для начала исполнения административной процедуры является </w:t>
      </w:r>
    </w:p>
    <w:p w:rsidR="004D39F7" w:rsidRDefault="004D39F7" w:rsidP="004D39F7">
      <w:pPr>
        <w:tabs>
          <w:tab w:val="left" w:pos="540"/>
        </w:tabs>
        <w:jc w:val="both"/>
      </w:pPr>
      <w:r>
        <w:t>поступление документов, представленных заявителем, специалисту, ответственному за предоставление муниципальной услуги.</w:t>
      </w:r>
    </w:p>
    <w:p w:rsidR="001E4180" w:rsidRDefault="004D39F7" w:rsidP="004D39F7">
      <w:pPr>
        <w:tabs>
          <w:tab w:val="left" w:pos="540"/>
        </w:tabs>
        <w:ind w:left="709"/>
        <w:jc w:val="both"/>
      </w:pPr>
      <w:r>
        <w:lastRenderedPageBreak/>
        <w:tab/>
        <w:t>В случае непредставления заявителем документов</w:t>
      </w:r>
      <w:r w:rsidR="00F871FB">
        <w:t>,</w:t>
      </w:r>
      <w:r>
        <w:t xml:space="preserve"> специалистом, </w:t>
      </w:r>
    </w:p>
    <w:p w:rsidR="004D39F7" w:rsidRDefault="004D39F7" w:rsidP="001E4180">
      <w:pPr>
        <w:tabs>
          <w:tab w:val="left" w:pos="540"/>
        </w:tabs>
        <w:jc w:val="both"/>
      </w:pPr>
      <w:r>
        <w:t>ответственным за предоставление муниципальной услуги, самостоятельно истребуются по каналам межведомственного взаимодействия следующие документы (или сведения их заменяющие):</w:t>
      </w:r>
    </w:p>
    <w:p w:rsidR="001E4180" w:rsidRDefault="004D39F7" w:rsidP="004D39F7">
      <w:pPr>
        <w:tabs>
          <w:tab w:val="left" w:pos="540"/>
        </w:tabs>
        <w:ind w:left="709"/>
        <w:jc w:val="both"/>
      </w:pPr>
      <w:r>
        <w:t>-</w:t>
      </w:r>
      <w:r w:rsidRPr="00635A18">
        <w:t xml:space="preserve">выписка из Единого государственного реестра прав на недвижимое </w:t>
      </w:r>
    </w:p>
    <w:p w:rsidR="001E4180" w:rsidRDefault="004D39F7" w:rsidP="001E4180">
      <w:pPr>
        <w:tabs>
          <w:tab w:val="left" w:pos="540"/>
        </w:tabs>
        <w:jc w:val="both"/>
      </w:pPr>
      <w:r w:rsidRPr="00635A18">
        <w:t>имуще</w:t>
      </w:r>
      <w:r>
        <w:t>ство и сделок с ним</w:t>
      </w:r>
      <w:r w:rsidRPr="006A4BFE">
        <w:t xml:space="preserve"> о наличии или отсутствии жилых помещений, принадлежащих на праве собственности </w:t>
      </w:r>
      <w:r w:rsidR="00F871FB">
        <w:t xml:space="preserve">заявителю и </w:t>
      </w:r>
      <w:r>
        <w:t xml:space="preserve"> членам</w:t>
      </w:r>
      <w:r w:rsidR="00F871FB">
        <w:t xml:space="preserve"> семьи</w:t>
      </w:r>
      <w:r w:rsidR="001E4180">
        <w:t>;</w:t>
      </w:r>
    </w:p>
    <w:p w:rsidR="00F871FB" w:rsidRDefault="001E4180" w:rsidP="004D39F7">
      <w:pPr>
        <w:tabs>
          <w:tab w:val="left" w:pos="540"/>
        </w:tabs>
        <w:ind w:left="709"/>
        <w:jc w:val="both"/>
      </w:pPr>
      <w:r>
        <w:t>-справка о составе семьи</w:t>
      </w:r>
      <w:r w:rsidR="00F871FB">
        <w:t>;</w:t>
      </w:r>
    </w:p>
    <w:p w:rsidR="004D39F7" w:rsidRDefault="00F871FB" w:rsidP="00F871FB">
      <w:pPr>
        <w:ind w:firstLine="540"/>
        <w:jc w:val="both"/>
      </w:pPr>
      <w:r>
        <w:rPr>
          <w:color w:val="auto"/>
        </w:rPr>
        <w:t>-</w:t>
      </w:r>
      <w:r w:rsidRPr="00F871FB">
        <w:rPr>
          <w:color w:val="auto"/>
        </w:rPr>
        <w:t>документы о кадастровой стоимости недвижимого имущества</w:t>
      </w:r>
      <w:r w:rsidR="004D39F7">
        <w:t>.</w:t>
      </w:r>
    </w:p>
    <w:p w:rsidR="004D39F7" w:rsidRDefault="004D39F7" w:rsidP="001E4180">
      <w:pPr>
        <w:tabs>
          <w:tab w:val="left" w:pos="540"/>
        </w:tabs>
        <w:jc w:val="both"/>
      </w:pPr>
      <w: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4D39F7" w:rsidRDefault="004D39F7" w:rsidP="001E4180">
      <w:pPr>
        <w:tabs>
          <w:tab w:val="left" w:pos="540"/>
        </w:tabs>
        <w:jc w:val="both"/>
      </w:pPr>
      <w: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1E4180" w:rsidRDefault="004D39F7" w:rsidP="001E4180">
      <w:pPr>
        <w:tabs>
          <w:tab w:val="left" w:pos="540"/>
        </w:tabs>
        <w:ind w:left="709"/>
        <w:jc w:val="both"/>
      </w:pPr>
      <w:r w:rsidRPr="00113744">
        <w:t xml:space="preserve">В том </w:t>
      </w:r>
      <w:r>
        <w:t xml:space="preserve">случае, если основания для предоставления муниципальной услуги </w:t>
      </w:r>
    </w:p>
    <w:p w:rsidR="004D39F7" w:rsidRDefault="004D39F7" w:rsidP="001E4180">
      <w:pPr>
        <w:tabs>
          <w:tab w:val="left" w:pos="540"/>
        </w:tabs>
        <w:jc w:val="both"/>
      </w:pPr>
      <w:r>
        <w:t>отсутствуют</w:t>
      </w:r>
      <w:r w:rsidRPr="003B2FDD">
        <w:t>,</w:t>
      </w:r>
      <w:r>
        <w:t xml:space="preserve"> заявителю направляется уведомление об отказе в предоставлении муниципальной услуги. </w:t>
      </w:r>
    </w:p>
    <w:p w:rsidR="004D39F7" w:rsidRDefault="004D39F7" w:rsidP="004D39F7">
      <w:pPr>
        <w:numPr>
          <w:ilvl w:val="1"/>
          <w:numId w:val="10"/>
        </w:numPr>
        <w:tabs>
          <w:tab w:val="clear" w:pos="792"/>
          <w:tab w:val="num" w:pos="720"/>
        </w:tabs>
        <w:ind w:left="720" w:hanging="720"/>
        <w:jc w:val="both"/>
      </w:pPr>
      <w:r>
        <w:t>Принятие решения о пред</w:t>
      </w:r>
      <w:r w:rsidR="001E4180">
        <w:t>оставлении муниципальной услуги:</w:t>
      </w:r>
    </w:p>
    <w:p w:rsidR="001E4180" w:rsidRDefault="004D39F7" w:rsidP="004D39F7">
      <w:pPr>
        <w:tabs>
          <w:tab w:val="left" w:pos="540"/>
        </w:tabs>
        <w:ind w:left="709"/>
        <w:jc w:val="both"/>
      </w:pPr>
      <w:r>
        <w:t xml:space="preserve">Основанием для начала административной процедуры является получение </w:t>
      </w:r>
    </w:p>
    <w:p w:rsidR="004D39F7" w:rsidRDefault="004D39F7" w:rsidP="001E4180">
      <w:pPr>
        <w:tabs>
          <w:tab w:val="left" w:pos="540"/>
        </w:tabs>
        <w:jc w:val="both"/>
      </w:pPr>
      <w:r>
        <w:t>всех необходимых для оказания услуги документов.</w:t>
      </w:r>
    </w:p>
    <w:p w:rsidR="001E4180" w:rsidRDefault="004D39F7" w:rsidP="004D39F7">
      <w:pPr>
        <w:tabs>
          <w:tab w:val="left" w:pos="540"/>
        </w:tabs>
        <w:ind w:left="709"/>
        <w:jc w:val="both"/>
      </w:pPr>
      <w:r w:rsidRPr="00E11640">
        <w:t>Рассмотрение заявлений граждан о призна</w:t>
      </w:r>
      <w:r w:rsidR="001E4180">
        <w:t xml:space="preserve">нии малоимущими </w:t>
      </w:r>
    </w:p>
    <w:p w:rsidR="004D39F7" w:rsidRDefault="001E4180" w:rsidP="001E4180">
      <w:pPr>
        <w:tabs>
          <w:tab w:val="left" w:pos="540"/>
        </w:tabs>
        <w:jc w:val="both"/>
      </w:pPr>
      <w:r>
        <w:t xml:space="preserve">осуществляется </w:t>
      </w:r>
      <w:r w:rsidR="004D39F7" w:rsidRPr="00E11640">
        <w:t>специалистом</w:t>
      </w:r>
      <w:r>
        <w:t xml:space="preserve"> </w:t>
      </w:r>
      <w:r w:rsidR="004D39F7" w:rsidRPr="00E11640">
        <w:t xml:space="preserve">администрации </w:t>
      </w:r>
      <w:r>
        <w:t xml:space="preserve">Палецкого сельсовета </w:t>
      </w:r>
      <w:r w:rsidR="004D39F7" w:rsidRPr="00E11640">
        <w:t>(далее именуется - орган учета) по месту жительства.</w:t>
      </w:r>
    </w:p>
    <w:p w:rsidR="001E4180" w:rsidRDefault="004D39F7" w:rsidP="004D39F7">
      <w:pPr>
        <w:tabs>
          <w:tab w:val="left" w:pos="540"/>
        </w:tabs>
        <w:ind w:left="709"/>
        <w:jc w:val="both"/>
      </w:pPr>
      <w:r w:rsidRPr="00C81EDD">
        <w:t xml:space="preserve">По результатам рассмотрения заявлений граждан и проверки приложенных </w:t>
      </w:r>
    </w:p>
    <w:p w:rsidR="004D39F7" w:rsidRDefault="004D39F7" w:rsidP="001E4180">
      <w:pPr>
        <w:tabs>
          <w:tab w:val="left" w:pos="540"/>
        </w:tabs>
        <w:jc w:val="both"/>
      </w:pPr>
      <w:r w:rsidRPr="00C81EDD">
        <w:t>к ним документов может проводиться комиссионное обследование жилищных условий граждан.</w:t>
      </w:r>
    </w:p>
    <w:p w:rsidR="001E4180" w:rsidRDefault="004D39F7" w:rsidP="004D39F7">
      <w:pPr>
        <w:tabs>
          <w:tab w:val="left" w:pos="540"/>
        </w:tabs>
        <w:ind w:left="709"/>
        <w:jc w:val="both"/>
      </w:pPr>
      <w:r w:rsidRPr="002060CB">
        <w:t xml:space="preserve">Порядок определения размера дохода, приходящегося на каждого члена </w:t>
      </w:r>
    </w:p>
    <w:p w:rsidR="004D39F7" w:rsidRDefault="004D39F7" w:rsidP="001E4180">
      <w:pPr>
        <w:tabs>
          <w:tab w:val="left" w:pos="540"/>
        </w:tabs>
        <w:jc w:val="both"/>
      </w:pPr>
      <w:r w:rsidRPr="002060CB">
        <w:t>семьи, в целях признания граждан малоимущими, виды доходов, порядок учета отдельных видов доходов, виды доходов и имущества, не учитываемых для признания граждан малоимущими, определяются Постановлением Губернатора Новосибирской области от 26.12.2005 г. № 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</w:t>
      </w:r>
      <w:r>
        <w:t>.</w:t>
      </w:r>
    </w:p>
    <w:p w:rsidR="004D39F7" w:rsidRDefault="004D39F7" w:rsidP="004D39F7">
      <w:pPr>
        <w:tabs>
          <w:tab w:val="left" w:pos="540"/>
        </w:tabs>
        <w:ind w:left="709"/>
        <w:jc w:val="both"/>
      </w:pPr>
    </w:p>
    <w:p w:rsidR="004D39F7" w:rsidRDefault="004D39F7" w:rsidP="004D39F7">
      <w:pPr>
        <w:numPr>
          <w:ilvl w:val="1"/>
          <w:numId w:val="10"/>
        </w:numPr>
        <w:tabs>
          <w:tab w:val="clear" w:pos="792"/>
          <w:tab w:val="num" w:pos="720"/>
        </w:tabs>
        <w:ind w:left="720" w:hanging="720"/>
        <w:jc w:val="both"/>
      </w:pPr>
      <w:r>
        <w:t>Выдача результата предоставления муниципальной услуги</w:t>
      </w:r>
    </w:p>
    <w:p w:rsidR="00D64D7B" w:rsidRDefault="004D39F7" w:rsidP="00D64D7B">
      <w:pPr>
        <w:tabs>
          <w:tab w:val="left" w:pos="540"/>
        </w:tabs>
        <w:ind w:left="709"/>
        <w:jc w:val="both"/>
        <w:rPr>
          <w:color w:val="auto"/>
        </w:rPr>
      </w:pPr>
      <w:r>
        <w:t xml:space="preserve">Основанием для начала административной процедуры является </w:t>
      </w:r>
      <w:r w:rsidR="00D64D7B" w:rsidRPr="00D64D7B">
        <w:rPr>
          <w:color w:val="auto"/>
        </w:rPr>
        <w:t xml:space="preserve">подписание </w:t>
      </w:r>
    </w:p>
    <w:p w:rsidR="00D64D7B" w:rsidRDefault="00D64D7B" w:rsidP="00D64D7B">
      <w:pPr>
        <w:tabs>
          <w:tab w:val="left" w:pos="540"/>
        </w:tabs>
        <w:jc w:val="both"/>
        <w:rPr>
          <w:color w:val="auto"/>
        </w:rPr>
      </w:pPr>
      <w:r w:rsidRPr="00D64D7B">
        <w:rPr>
          <w:color w:val="auto"/>
        </w:rPr>
        <w:t xml:space="preserve">Главой </w:t>
      </w:r>
      <w:r>
        <w:rPr>
          <w:color w:val="auto"/>
        </w:rPr>
        <w:t xml:space="preserve">Палецкого сельсовета </w:t>
      </w:r>
      <w:r w:rsidRPr="00D64D7B">
        <w:rPr>
          <w:color w:val="auto"/>
        </w:rPr>
        <w:t>документов, являющихся результатом предоставления муниципальной услуги.</w:t>
      </w:r>
    </w:p>
    <w:p w:rsidR="004D39F7" w:rsidRDefault="00D64D7B" w:rsidP="00D64D7B">
      <w:pPr>
        <w:tabs>
          <w:tab w:val="left" w:pos="540"/>
        </w:tabs>
        <w:jc w:val="both"/>
      </w:pPr>
      <w:r>
        <w:rPr>
          <w:color w:val="auto"/>
        </w:rPr>
        <w:tab/>
      </w:r>
    </w:p>
    <w:p w:rsidR="00D64D7B" w:rsidRDefault="004D39F7" w:rsidP="00B31BE4">
      <w:pPr>
        <w:ind w:firstLine="540"/>
        <w:jc w:val="both"/>
      </w:pPr>
      <w:r>
        <w:lastRenderedPageBreak/>
        <w:t xml:space="preserve">В случае положительного решения изготавливается справка о признании малоимущим </w:t>
      </w:r>
      <w:r w:rsidR="001E4180" w:rsidRPr="001E4180">
        <w:rPr>
          <w:color w:val="auto"/>
        </w:rPr>
        <w:t xml:space="preserve">по форме, утвержденной постановлением Губернатора Новосибирской области от 26.02.2006 </w:t>
      </w:r>
      <w:r w:rsidR="00B31BE4">
        <w:rPr>
          <w:color w:val="auto"/>
        </w:rPr>
        <w:t>№</w:t>
      </w:r>
      <w:r w:rsidR="001E4180" w:rsidRPr="001E4180">
        <w:rPr>
          <w:color w:val="auto"/>
        </w:rPr>
        <w:t xml:space="preserve"> 75</w:t>
      </w:r>
      <w:r w:rsidR="001E4180" w:rsidRPr="001E4180">
        <w:rPr>
          <w:color w:val="auto"/>
          <w:sz w:val="24"/>
          <w:szCs w:val="24"/>
        </w:rPr>
        <w:t>.</w:t>
      </w:r>
      <w:r w:rsidR="00D64D7B" w:rsidRPr="00D64D7B">
        <w:t xml:space="preserve"> </w:t>
      </w:r>
    </w:p>
    <w:p w:rsidR="004D39F7" w:rsidRDefault="00D64D7B" w:rsidP="00B31BE4">
      <w:pPr>
        <w:ind w:firstLine="540"/>
        <w:jc w:val="both"/>
      </w:pPr>
      <w:r>
        <w:t>В случае отрицательного решения заявителю направляется уведомление.</w:t>
      </w:r>
    </w:p>
    <w:p w:rsidR="00D64D7B" w:rsidRPr="00D64D7B" w:rsidRDefault="00D64D7B" w:rsidP="00D64D7B">
      <w:pPr>
        <w:ind w:firstLine="540"/>
        <w:jc w:val="both"/>
        <w:rPr>
          <w:rFonts w:ascii="Verdana" w:hAnsi="Verdana"/>
          <w:color w:val="auto"/>
        </w:rPr>
      </w:pPr>
      <w:r w:rsidRPr="00D64D7B">
        <w:rPr>
          <w:color w:val="auto"/>
        </w:rPr>
        <w:t>Результат предоставления муниципальной услуги направляется Заявителю в зависимости от способа подачи заявления:</w:t>
      </w:r>
    </w:p>
    <w:p w:rsidR="00D64D7B" w:rsidRDefault="004D39F7" w:rsidP="004D39F7">
      <w:pPr>
        <w:ind w:left="720"/>
        <w:jc w:val="both"/>
      </w:pPr>
      <w:r>
        <w:t xml:space="preserve">Документы, являющиеся результатом предоставления муниципальной </w:t>
      </w:r>
    </w:p>
    <w:p w:rsidR="004D39F7" w:rsidRPr="002D2388" w:rsidRDefault="004D39F7" w:rsidP="00D64D7B">
      <w:pPr>
        <w:jc w:val="both"/>
      </w:pPr>
      <w:r>
        <w:t xml:space="preserve">услуги, в течение 3 рабочих дней со дня их подготовки должны быть высланы </w:t>
      </w:r>
      <w:r w:rsidRPr="00C83F50">
        <w:t xml:space="preserve">заявителю по месту жительства, месту пребывания или </w:t>
      </w:r>
      <w:r>
        <w:t>по адресу, указанному</w:t>
      </w:r>
      <w:r w:rsidRPr="00C83F50">
        <w:t xml:space="preserve"> </w:t>
      </w:r>
      <w:r>
        <w:t>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62150E" w:rsidRPr="00564911" w:rsidRDefault="0062150E" w:rsidP="0062150E">
      <w:pPr>
        <w:ind w:left="720"/>
        <w:jc w:val="both"/>
        <w:rPr>
          <w:color w:val="auto"/>
        </w:rPr>
      </w:pPr>
    </w:p>
    <w:p w:rsidR="0062150E" w:rsidRDefault="0062150E" w:rsidP="0062150E">
      <w:pPr>
        <w:ind w:firstLine="720"/>
        <w:jc w:val="both"/>
      </w:pPr>
    </w:p>
    <w:p w:rsidR="0062150E" w:rsidRPr="002B2653" w:rsidRDefault="0062150E" w:rsidP="0062150E">
      <w:pPr>
        <w:numPr>
          <w:ilvl w:val="0"/>
          <w:numId w:val="10"/>
        </w:numPr>
        <w:jc w:val="center"/>
        <w:rPr>
          <w:b/>
        </w:rPr>
      </w:pPr>
      <w:r w:rsidRPr="002B2653">
        <w:rPr>
          <w:b/>
        </w:rPr>
        <w:t>Формы контроля за исполнением регламента</w:t>
      </w:r>
    </w:p>
    <w:p w:rsidR="0062150E" w:rsidRDefault="0062150E" w:rsidP="0062150E">
      <w:pPr>
        <w:jc w:val="both"/>
      </w:pPr>
    </w:p>
    <w:p w:rsidR="0062150E" w:rsidRDefault="0062150E" w:rsidP="0062150E">
      <w:pPr>
        <w:ind w:firstLine="709"/>
        <w:jc w:val="both"/>
      </w:pPr>
      <w:r>
        <w:rPr>
          <w:szCs w:val="21"/>
        </w:rPr>
        <w:t>4.1.</w:t>
      </w:r>
      <w:r>
        <w:t xml:space="preserve">Текущий контроль за соблюдением и исполнением сотрудниками </w:t>
      </w:r>
    </w:p>
    <w:p w:rsidR="0062150E" w:rsidRDefault="00ED39FD" w:rsidP="0062150E">
      <w:pPr>
        <w:ind w:firstLine="709"/>
        <w:jc w:val="both"/>
      </w:pPr>
      <w:r>
        <w:t>а</w:t>
      </w:r>
      <w:r w:rsidR="0062150E">
        <w:t>дминистрации</w:t>
      </w:r>
      <w:r w:rsidR="005A347A">
        <w:t xml:space="preserve"> Палецкого сельсовета</w:t>
      </w:r>
      <w:r w:rsidR="0062150E"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Палецкого сельсовета.</w:t>
      </w:r>
    </w:p>
    <w:p w:rsidR="0062150E" w:rsidRDefault="0062150E" w:rsidP="0062150E">
      <w:pPr>
        <w:ind w:firstLine="709"/>
        <w:jc w:val="both"/>
      </w:pPr>
      <w:r>
        <w:t xml:space="preserve"> 4.2.Текущий контроль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</w:t>
      </w:r>
      <w:r w:rsidR="00ED39FD">
        <w:t>администрации</w:t>
      </w:r>
      <w:r w:rsidR="005A347A">
        <w:t xml:space="preserve"> Палецкого сельсовета</w:t>
      </w:r>
      <w:r>
        <w:t>.</w:t>
      </w:r>
    </w:p>
    <w:p w:rsidR="0062150E" w:rsidRDefault="0062150E" w:rsidP="0062150E">
      <w:pPr>
        <w:ind w:firstLine="709"/>
        <w:jc w:val="both"/>
      </w:pPr>
      <w:r>
        <w:t>4.3.Ответственность за предоставление муниципальной услуги возлагается на Главу Палецкого сельсовета, который непосредственно принимает решение по вопросам предоставления муниципальной услуги.</w:t>
      </w:r>
    </w:p>
    <w:p w:rsidR="0062150E" w:rsidRDefault="005A347A" w:rsidP="0062150E">
      <w:pPr>
        <w:ind w:firstLine="709"/>
        <w:jc w:val="both"/>
      </w:pPr>
      <w:r>
        <w:t>4.4.</w:t>
      </w:r>
      <w:r w:rsidR="0062150E">
        <w:t>Ответственность за неисполнение, ненадлежащее исполнение возложенных обязанностей по предоставлению муниципальной усл</w:t>
      </w:r>
      <w:r w:rsidR="00ED39FD">
        <w:t>уги возлагается на сотрудников а</w:t>
      </w:r>
      <w:r w:rsidR="0062150E">
        <w:t>дминистрации Палецкого сельсовета в соответствии с Федеральным законом от 02.03.2007 №25-ФЗ «О муниципальной службе в Российской Федерации» и Федеральным законом от 25 декабря 2008 года № 273-ФЗ «О противодействии коррупции</w:t>
      </w:r>
      <w:r w:rsidR="00937AEF">
        <w:t>»</w:t>
      </w:r>
      <w:r w:rsidR="0062150E">
        <w:t>.</w:t>
      </w:r>
    </w:p>
    <w:p w:rsidR="0062150E" w:rsidRDefault="0062150E" w:rsidP="0062150E">
      <w:pPr>
        <w:ind w:firstLine="709"/>
        <w:jc w:val="both"/>
      </w:pPr>
    </w:p>
    <w:p w:rsidR="005A347A" w:rsidRPr="000475B7" w:rsidRDefault="005A347A" w:rsidP="005A347A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 w:rsidRPr="00820183">
        <w:rPr>
          <w:b/>
        </w:rPr>
        <w:t xml:space="preserve">5. </w:t>
      </w:r>
      <w:r w:rsidRPr="00820183"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</w:pP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</w:t>
      </w:r>
      <w:r>
        <w:lastRenderedPageBreak/>
        <w:t xml:space="preserve">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>Палецкого сельсовета.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5A347A" w:rsidRDefault="005A347A" w:rsidP="005A347A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5A347A" w:rsidRDefault="005A347A" w:rsidP="005A347A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62150E" w:rsidRDefault="0062150E" w:rsidP="0062150E">
      <w:pPr>
        <w:jc w:val="both"/>
      </w:pPr>
    </w:p>
    <w:p w:rsidR="0062150E" w:rsidRDefault="0062150E" w:rsidP="0062150E">
      <w:pPr>
        <w:jc w:val="both"/>
      </w:pPr>
    </w:p>
    <w:p w:rsidR="0062150E" w:rsidRDefault="0062150E" w:rsidP="0062150E">
      <w:pPr>
        <w:jc w:val="both"/>
      </w:pPr>
    </w:p>
    <w:p w:rsidR="0062150E" w:rsidRDefault="0062150E" w:rsidP="00933266">
      <w:pPr>
        <w:rPr>
          <w:sz w:val="20"/>
          <w:szCs w:val="20"/>
        </w:rPr>
      </w:pPr>
    </w:p>
    <w:p w:rsidR="0062150E" w:rsidRDefault="0062150E" w:rsidP="00933266">
      <w:pPr>
        <w:rPr>
          <w:sz w:val="20"/>
          <w:szCs w:val="20"/>
        </w:rPr>
      </w:pPr>
    </w:p>
    <w:p w:rsidR="0062150E" w:rsidRDefault="0062150E" w:rsidP="00933266">
      <w:pPr>
        <w:rPr>
          <w:sz w:val="20"/>
          <w:szCs w:val="20"/>
        </w:rPr>
      </w:pPr>
    </w:p>
    <w:p w:rsidR="0062150E" w:rsidRDefault="0062150E" w:rsidP="00933266">
      <w:pPr>
        <w:rPr>
          <w:sz w:val="20"/>
          <w:szCs w:val="20"/>
        </w:rPr>
      </w:pPr>
    </w:p>
    <w:p w:rsidR="0062150E" w:rsidRDefault="0062150E" w:rsidP="00933266">
      <w:pPr>
        <w:rPr>
          <w:sz w:val="20"/>
          <w:szCs w:val="20"/>
        </w:rPr>
      </w:pPr>
    </w:p>
    <w:p w:rsidR="0062150E" w:rsidRDefault="0062150E" w:rsidP="00933266">
      <w:pPr>
        <w:rPr>
          <w:sz w:val="20"/>
          <w:szCs w:val="20"/>
        </w:rPr>
      </w:pPr>
    </w:p>
    <w:p w:rsidR="0062150E" w:rsidRDefault="0062150E" w:rsidP="00933266">
      <w:pPr>
        <w:rPr>
          <w:sz w:val="20"/>
          <w:szCs w:val="20"/>
        </w:rPr>
      </w:pPr>
    </w:p>
    <w:p w:rsidR="0062150E" w:rsidRDefault="0062150E" w:rsidP="00933266"/>
    <w:sectPr w:rsidR="0062150E" w:rsidSect="00D030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3F6" w:rsidRDefault="00A403F6">
      <w:r>
        <w:separator/>
      </w:r>
    </w:p>
  </w:endnote>
  <w:endnote w:type="continuationSeparator" w:id="1">
    <w:p w:rsidR="00A403F6" w:rsidRDefault="00A40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4D6" w:rsidRDefault="009404D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4D6" w:rsidRDefault="009404D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4D6" w:rsidRDefault="009404D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3F6" w:rsidRDefault="00A403F6">
      <w:r>
        <w:separator/>
      </w:r>
    </w:p>
  </w:footnote>
  <w:footnote w:type="continuationSeparator" w:id="1">
    <w:p w:rsidR="00A403F6" w:rsidRDefault="00A40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4D6" w:rsidRDefault="009404D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4667"/>
      <w:docPartObj>
        <w:docPartGallery w:val="Page Numbers (Top of Page)"/>
        <w:docPartUnique/>
      </w:docPartObj>
    </w:sdtPr>
    <w:sdtContent>
      <w:p w:rsidR="00D0300C" w:rsidRDefault="00070D39">
        <w:pPr>
          <w:pStyle w:val="ac"/>
          <w:jc w:val="center"/>
        </w:pPr>
        <w:r w:rsidRPr="000D5DE5">
          <w:rPr>
            <w:sz w:val="20"/>
            <w:szCs w:val="20"/>
          </w:rPr>
          <w:fldChar w:fldCharType="begin"/>
        </w:r>
        <w:r w:rsidR="00497047" w:rsidRPr="000D5DE5">
          <w:rPr>
            <w:sz w:val="20"/>
            <w:szCs w:val="20"/>
          </w:rPr>
          <w:instrText xml:space="preserve"> PAGE   \* MERGEFORMAT </w:instrText>
        </w:r>
        <w:r w:rsidRPr="000D5DE5">
          <w:rPr>
            <w:sz w:val="20"/>
            <w:szCs w:val="20"/>
          </w:rPr>
          <w:fldChar w:fldCharType="separate"/>
        </w:r>
        <w:r w:rsidR="009404D6">
          <w:rPr>
            <w:noProof/>
            <w:sz w:val="20"/>
            <w:szCs w:val="20"/>
          </w:rPr>
          <w:t>12</w:t>
        </w:r>
        <w:r w:rsidRPr="000D5DE5">
          <w:rPr>
            <w:sz w:val="20"/>
            <w:szCs w:val="20"/>
          </w:rPr>
          <w:fldChar w:fldCharType="end"/>
        </w:r>
      </w:p>
    </w:sdtContent>
  </w:sdt>
  <w:p w:rsidR="00D0300C" w:rsidRDefault="00D0300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4D6" w:rsidRDefault="009404D6" w:rsidP="009404D6">
    <w:pPr>
      <w:pStyle w:val="ac"/>
      <w:jc w:val="right"/>
    </w:pPr>
    <w:r>
      <w:t xml:space="preserve">Проект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3"/>
        </w:tabs>
        <w:ind w:left="2173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0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0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3"/>
  </w:num>
  <w:num w:numId="13">
    <w:abstractNumId w:val="9"/>
  </w:num>
  <w:num w:numId="14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0000E"/>
    <w:rsid w:val="000104C0"/>
    <w:rsid w:val="00012182"/>
    <w:rsid w:val="00021870"/>
    <w:rsid w:val="00025131"/>
    <w:rsid w:val="000258C8"/>
    <w:rsid w:val="00027413"/>
    <w:rsid w:val="00032FBD"/>
    <w:rsid w:val="00044371"/>
    <w:rsid w:val="00070D39"/>
    <w:rsid w:val="00072A4B"/>
    <w:rsid w:val="0008509B"/>
    <w:rsid w:val="000917DE"/>
    <w:rsid w:val="00093935"/>
    <w:rsid w:val="00093EDA"/>
    <w:rsid w:val="00094AB8"/>
    <w:rsid w:val="00094F54"/>
    <w:rsid w:val="0009642B"/>
    <w:rsid w:val="00097773"/>
    <w:rsid w:val="000A2F0C"/>
    <w:rsid w:val="000B007A"/>
    <w:rsid w:val="000B68E9"/>
    <w:rsid w:val="000C0838"/>
    <w:rsid w:val="000C4A04"/>
    <w:rsid w:val="000C7DAF"/>
    <w:rsid w:val="000D1D1F"/>
    <w:rsid w:val="000D5228"/>
    <w:rsid w:val="000D5DE5"/>
    <w:rsid w:val="000D6EE7"/>
    <w:rsid w:val="000E0205"/>
    <w:rsid w:val="000E78EC"/>
    <w:rsid w:val="000F2957"/>
    <w:rsid w:val="000F7784"/>
    <w:rsid w:val="00110BB9"/>
    <w:rsid w:val="00120B21"/>
    <w:rsid w:val="00126777"/>
    <w:rsid w:val="001316C1"/>
    <w:rsid w:val="001425CB"/>
    <w:rsid w:val="001515CB"/>
    <w:rsid w:val="00157B32"/>
    <w:rsid w:val="00157FAD"/>
    <w:rsid w:val="001713C4"/>
    <w:rsid w:val="001856E5"/>
    <w:rsid w:val="00190D61"/>
    <w:rsid w:val="00193ECD"/>
    <w:rsid w:val="0019547A"/>
    <w:rsid w:val="001A04B6"/>
    <w:rsid w:val="001A0F24"/>
    <w:rsid w:val="001A4480"/>
    <w:rsid w:val="001A736A"/>
    <w:rsid w:val="001B554C"/>
    <w:rsid w:val="001B7659"/>
    <w:rsid w:val="001D3A3F"/>
    <w:rsid w:val="001D4E72"/>
    <w:rsid w:val="001E22C2"/>
    <w:rsid w:val="001E4180"/>
    <w:rsid w:val="001F1015"/>
    <w:rsid w:val="001F1F66"/>
    <w:rsid w:val="001F269C"/>
    <w:rsid w:val="00205E4D"/>
    <w:rsid w:val="002068D7"/>
    <w:rsid w:val="00213159"/>
    <w:rsid w:val="00214953"/>
    <w:rsid w:val="00241E80"/>
    <w:rsid w:val="00253ADB"/>
    <w:rsid w:val="002550D2"/>
    <w:rsid w:val="00283A3A"/>
    <w:rsid w:val="00286BB6"/>
    <w:rsid w:val="00293130"/>
    <w:rsid w:val="00294241"/>
    <w:rsid w:val="002A2C7F"/>
    <w:rsid w:val="002A6321"/>
    <w:rsid w:val="002B15D1"/>
    <w:rsid w:val="002B51F2"/>
    <w:rsid w:val="002C7C92"/>
    <w:rsid w:val="002D254B"/>
    <w:rsid w:val="002D489F"/>
    <w:rsid w:val="002E51B7"/>
    <w:rsid w:val="002E67DF"/>
    <w:rsid w:val="002F1F91"/>
    <w:rsid w:val="00302D13"/>
    <w:rsid w:val="00304960"/>
    <w:rsid w:val="00306002"/>
    <w:rsid w:val="003203AC"/>
    <w:rsid w:val="00324BAB"/>
    <w:rsid w:val="00324D92"/>
    <w:rsid w:val="00332828"/>
    <w:rsid w:val="0033608B"/>
    <w:rsid w:val="00345A3B"/>
    <w:rsid w:val="00354186"/>
    <w:rsid w:val="0036013E"/>
    <w:rsid w:val="003626B4"/>
    <w:rsid w:val="00365179"/>
    <w:rsid w:val="0037728D"/>
    <w:rsid w:val="00380B58"/>
    <w:rsid w:val="00393DFB"/>
    <w:rsid w:val="003C1BEF"/>
    <w:rsid w:val="003C7E02"/>
    <w:rsid w:val="003D6816"/>
    <w:rsid w:val="003E0690"/>
    <w:rsid w:val="003F1B4F"/>
    <w:rsid w:val="003F66E6"/>
    <w:rsid w:val="00404C03"/>
    <w:rsid w:val="004360D4"/>
    <w:rsid w:val="00437DD1"/>
    <w:rsid w:val="0044385B"/>
    <w:rsid w:val="00460081"/>
    <w:rsid w:val="004639AA"/>
    <w:rsid w:val="00466E9B"/>
    <w:rsid w:val="00470ACD"/>
    <w:rsid w:val="0047588C"/>
    <w:rsid w:val="00492839"/>
    <w:rsid w:val="00497047"/>
    <w:rsid w:val="004A0A7A"/>
    <w:rsid w:val="004A5384"/>
    <w:rsid w:val="004A6CB2"/>
    <w:rsid w:val="004B1FB1"/>
    <w:rsid w:val="004C38DA"/>
    <w:rsid w:val="004D39F7"/>
    <w:rsid w:val="004D4E03"/>
    <w:rsid w:val="004E122B"/>
    <w:rsid w:val="005005CA"/>
    <w:rsid w:val="00507247"/>
    <w:rsid w:val="00511A32"/>
    <w:rsid w:val="005170EA"/>
    <w:rsid w:val="00524CD9"/>
    <w:rsid w:val="005325FE"/>
    <w:rsid w:val="00535B7E"/>
    <w:rsid w:val="00543F41"/>
    <w:rsid w:val="0055013B"/>
    <w:rsid w:val="00563853"/>
    <w:rsid w:val="00563E7C"/>
    <w:rsid w:val="00564911"/>
    <w:rsid w:val="005724BC"/>
    <w:rsid w:val="00573743"/>
    <w:rsid w:val="00580E32"/>
    <w:rsid w:val="005852A8"/>
    <w:rsid w:val="005918A3"/>
    <w:rsid w:val="005A347A"/>
    <w:rsid w:val="005A5592"/>
    <w:rsid w:val="005A6610"/>
    <w:rsid w:val="005A7E94"/>
    <w:rsid w:val="005B3A8E"/>
    <w:rsid w:val="005B3C25"/>
    <w:rsid w:val="005C58DC"/>
    <w:rsid w:val="005C77FB"/>
    <w:rsid w:val="005E5C1E"/>
    <w:rsid w:val="005E789C"/>
    <w:rsid w:val="005E78FF"/>
    <w:rsid w:val="006024ED"/>
    <w:rsid w:val="0061253D"/>
    <w:rsid w:val="00620506"/>
    <w:rsid w:val="0062150E"/>
    <w:rsid w:val="00621675"/>
    <w:rsid w:val="00624BCB"/>
    <w:rsid w:val="00626506"/>
    <w:rsid w:val="00626BA2"/>
    <w:rsid w:val="00631C9D"/>
    <w:rsid w:val="00640639"/>
    <w:rsid w:val="00642EE7"/>
    <w:rsid w:val="0064530C"/>
    <w:rsid w:val="0065029A"/>
    <w:rsid w:val="00652C1B"/>
    <w:rsid w:val="00653991"/>
    <w:rsid w:val="00655F10"/>
    <w:rsid w:val="006570E9"/>
    <w:rsid w:val="006576DE"/>
    <w:rsid w:val="00657C6F"/>
    <w:rsid w:val="00665BEA"/>
    <w:rsid w:val="00673BDA"/>
    <w:rsid w:val="00676DFF"/>
    <w:rsid w:val="00677927"/>
    <w:rsid w:val="0067794B"/>
    <w:rsid w:val="00677BDA"/>
    <w:rsid w:val="006C11C0"/>
    <w:rsid w:val="006C26BC"/>
    <w:rsid w:val="006D44A4"/>
    <w:rsid w:val="006E1015"/>
    <w:rsid w:val="006E3B84"/>
    <w:rsid w:val="006E6547"/>
    <w:rsid w:val="006F2BC6"/>
    <w:rsid w:val="006F775D"/>
    <w:rsid w:val="00700A04"/>
    <w:rsid w:val="00704C39"/>
    <w:rsid w:val="00711C41"/>
    <w:rsid w:val="007274F7"/>
    <w:rsid w:val="0073705A"/>
    <w:rsid w:val="00780721"/>
    <w:rsid w:val="00785691"/>
    <w:rsid w:val="00792EA0"/>
    <w:rsid w:val="00797502"/>
    <w:rsid w:val="007A0834"/>
    <w:rsid w:val="007A35F1"/>
    <w:rsid w:val="007B101B"/>
    <w:rsid w:val="007B1209"/>
    <w:rsid w:val="007B369F"/>
    <w:rsid w:val="007B3F49"/>
    <w:rsid w:val="007B7024"/>
    <w:rsid w:val="007C46E7"/>
    <w:rsid w:val="007C7EC8"/>
    <w:rsid w:val="007D0801"/>
    <w:rsid w:val="007E27AB"/>
    <w:rsid w:val="007E2C24"/>
    <w:rsid w:val="007E396A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A2294"/>
    <w:rsid w:val="008B1ABE"/>
    <w:rsid w:val="008C66F2"/>
    <w:rsid w:val="008E3854"/>
    <w:rsid w:val="008F0A8E"/>
    <w:rsid w:val="008F10CC"/>
    <w:rsid w:val="008F1BFF"/>
    <w:rsid w:val="008F692A"/>
    <w:rsid w:val="008F6D5B"/>
    <w:rsid w:val="00901C6F"/>
    <w:rsid w:val="00917605"/>
    <w:rsid w:val="00920512"/>
    <w:rsid w:val="00923B83"/>
    <w:rsid w:val="00933266"/>
    <w:rsid w:val="00937AEF"/>
    <w:rsid w:val="009404D6"/>
    <w:rsid w:val="00940ACD"/>
    <w:rsid w:val="00947C51"/>
    <w:rsid w:val="0095398C"/>
    <w:rsid w:val="00956C12"/>
    <w:rsid w:val="00962A4F"/>
    <w:rsid w:val="00964781"/>
    <w:rsid w:val="00983019"/>
    <w:rsid w:val="00991557"/>
    <w:rsid w:val="00993FFD"/>
    <w:rsid w:val="009950B6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9E6C5B"/>
    <w:rsid w:val="00A0133D"/>
    <w:rsid w:val="00A0227B"/>
    <w:rsid w:val="00A074FE"/>
    <w:rsid w:val="00A13793"/>
    <w:rsid w:val="00A16264"/>
    <w:rsid w:val="00A30DBA"/>
    <w:rsid w:val="00A31DF6"/>
    <w:rsid w:val="00A376B7"/>
    <w:rsid w:val="00A403F6"/>
    <w:rsid w:val="00A44305"/>
    <w:rsid w:val="00A51F98"/>
    <w:rsid w:val="00A52C02"/>
    <w:rsid w:val="00A54008"/>
    <w:rsid w:val="00A542AF"/>
    <w:rsid w:val="00A56B2A"/>
    <w:rsid w:val="00A6468D"/>
    <w:rsid w:val="00A6578C"/>
    <w:rsid w:val="00A77B3E"/>
    <w:rsid w:val="00A819FA"/>
    <w:rsid w:val="00A9371D"/>
    <w:rsid w:val="00A93858"/>
    <w:rsid w:val="00AA6793"/>
    <w:rsid w:val="00AB1CC4"/>
    <w:rsid w:val="00AB687B"/>
    <w:rsid w:val="00AB7BD0"/>
    <w:rsid w:val="00AD0CCC"/>
    <w:rsid w:val="00AE1E2D"/>
    <w:rsid w:val="00AE2F0F"/>
    <w:rsid w:val="00AE6E08"/>
    <w:rsid w:val="00AF5998"/>
    <w:rsid w:val="00B2060A"/>
    <w:rsid w:val="00B22602"/>
    <w:rsid w:val="00B22AB1"/>
    <w:rsid w:val="00B31BE4"/>
    <w:rsid w:val="00B36B1E"/>
    <w:rsid w:val="00B36D3E"/>
    <w:rsid w:val="00B473CD"/>
    <w:rsid w:val="00B63494"/>
    <w:rsid w:val="00B664A6"/>
    <w:rsid w:val="00B66816"/>
    <w:rsid w:val="00B67875"/>
    <w:rsid w:val="00B74FE2"/>
    <w:rsid w:val="00B87C16"/>
    <w:rsid w:val="00B95DA2"/>
    <w:rsid w:val="00B976B3"/>
    <w:rsid w:val="00BA0BD8"/>
    <w:rsid w:val="00BA1363"/>
    <w:rsid w:val="00BB3E76"/>
    <w:rsid w:val="00BE2C9D"/>
    <w:rsid w:val="00BF1025"/>
    <w:rsid w:val="00C01125"/>
    <w:rsid w:val="00C051E0"/>
    <w:rsid w:val="00C1030E"/>
    <w:rsid w:val="00C17F18"/>
    <w:rsid w:val="00C21054"/>
    <w:rsid w:val="00C305C6"/>
    <w:rsid w:val="00C61B9A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0BCB"/>
    <w:rsid w:val="00CF1414"/>
    <w:rsid w:val="00CF4FE4"/>
    <w:rsid w:val="00D0300C"/>
    <w:rsid w:val="00D0483E"/>
    <w:rsid w:val="00D06B5E"/>
    <w:rsid w:val="00D121D9"/>
    <w:rsid w:val="00D13F1E"/>
    <w:rsid w:val="00D22742"/>
    <w:rsid w:val="00D24E23"/>
    <w:rsid w:val="00D37CB4"/>
    <w:rsid w:val="00D47214"/>
    <w:rsid w:val="00D50164"/>
    <w:rsid w:val="00D51F6A"/>
    <w:rsid w:val="00D528EB"/>
    <w:rsid w:val="00D641F6"/>
    <w:rsid w:val="00D64D7B"/>
    <w:rsid w:val="00D80127"/>
    <w:rsid w:val="00D8258D"/>
    <w:rsid w:val="00D84025"/>
    <w:rsid w:val="00D93B3F"/>
    <w:rsid w:val="00D94541"/>
    <w:rsid w:val="00DA1D71"/>
    <w:rsid w:val="00DA6AE2"/>
    <w:rsid w:val="00DB33CE"/>
    <w:rsid w:val="00DB7DDA"/>
    <w:rsid w:val="00DD3B29"/>
    <w:rsid w:val="00DD42AB"/>
    <w:rsid w:val="00DE3DA5"/>
    <w:rsid w:val="00DF0251"/>
    <w:rsid w:val="00DF0709"/>
    <w:rsid w:val="00DF2AEB"/>
    <w:rsid w:val="00DF365D"/>
    <w:rsid w:val="00DF6035"/>
    <w:rsid w:val="00DF63A7"/>
    <w:rsid w:val="00E06B46"/>
    <w:rsid w:val="00E13524"/>
    <w:rsid w:val="00E16487"/>
    <w:rsid w:val="00E22DFD"/>
    <w:rsid w:val="00E26BD3"/>
    <w:rsid w:val="00E26F00"/>
    <w:rsid w:val="00E27395"/>
    <w:rsid w:val="00E3000D"/>
    <w:rsid w:val="00E327C6"/>
    <w:rsid w:val="00E3535D"/>
    <w:rsid w:val="00E36A65"/>
    <w:rsid w:val="00E37A41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A7ABC"/>
    <w:rsid w:val="00EB7D37"/>
    <w:rsid w:val="00EB7E6D"/>
    <w:rsid w:val="00EC7D5F"/>
    <w:rsid w:val="00ED39FD"/>
    <w:rsid w:val="00ED3E68"/>
    <w:rsid w:val="00EE231F"/>
    <w:rsid w:val="00EE36FD"/>
    <w:rsid w:val="00EE4C47"/>
    <w:rsid w:val="00EF5FEA"/>
    <w:rsid w:val="00EF6CA4"/>
    <w:rsid w:val="00EF75CA"/>
    <w:rsid w:val="00F04503"/>
    <w:rsid w:val="00F10FF0"/>
    <w:rsid w:val="00F12EA8"/>
    <w:rsid w:val="00F16E74"/>
    <w:rsid w:val="00F25E00"/>
    <w:rsid w:val="00F3369C"/>
    <w:rsid w:val="00F44641"/>
    <w:rsid w:val="00F53653"/>
    <w:rsid w:val="00F60575"/>
    <w:rsid w:val="00F67758"/>
    <w:rsid w:val="00F70DAF"/>
    <w:rsid w:val="00F84198"/>
    <w:rsid w:val="00F86E6E"/>
    <w:rsid w:val="00F871FB"/>
    <w:rsid w:val="00F90294"/>
    <w:rsid w:val="00F94909"/>
    <w:rsid w:val="00F97BFF"/>
    <w:rsid w:val="00FA071C"/>
    <w:rsid w:val="00FA219B"/>
    <w:rsid w:val="00FA5C4A"/>
    <w:rsid w:val="00FC00F8"/>
    <w:rsid w:val="00FC0159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0300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2D254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1">
    <w:name w:val="FollowedHyperlink"/>
    <w:basedOn w:val="a0"/>
    <w:rsid w:val="008B1A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D1D1-2041-4CB2-B9E3-E88D5206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9</cp:revision>
  <cp:lastPrinted>2021-08-02T03:08:00Z</cp:lastPrinted>
  <dcterms:created xsi:type="dcterms:W3CDTF">2021-04-16T02:33:00Z</dcterms:created>
  <dcterms:modified xsi:type="dcterms:W3CDTF">2021-09-06T08:53:00Z</dcterms:modified>
</cp:coreProperties>
</file>